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Städeliwies 18/ 18A, 9422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476258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448711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