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473700" name="491e4c8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749729" name="491e4c80-2752-11f1-ae98-47d360b0b01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659132" name="4edd661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812769" name="4edd6610-2752-11f1-ae98-47d360b0b01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521914" name="68dcac1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429757" name="68dcac10-2752-11f1-ae98-47d360b0b01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569231" name="76c8d1f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646893" name="76c8d1f0-2752-11f1-ae98-47d360b0b01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36590" name="a87a87c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995884" name="a87a87c0-2752-11f1-ae98-47d360b0b01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1714" name="ad4a866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478287" name="ad4a8660-2752-11f1-ae98-47d360b0b0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143615" name="d7d0886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204020" name="d7d08860-2754-11f1-ae98-47d360b0b01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501662" name="dce976e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168167" name="dce976e0-2754-11f1-ae98-47d360b0b01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059484" name="fe5167c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080520" name="fe5167c0-2754-11f1-ae98-47d360b0b01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723437" name="025b574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059859" name="025b5740-2755-11f1-ae98-47d360b0b01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536919" name="330783f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086735" name="330783f0-2755-11f1-ae98-47d360b0b01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12390" name="37e4f01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176069" name="37e4f010-2755-11f1-ae98-47d360b0b01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509721" name="5285581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521037" name="52855810-2755-11f1-ae98-47d360b0b01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386296" name="ef5d525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887552" name="ef5d5250-2755-11f1-ae98-47d360b0b01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535087" name="a9f141e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179056" name="a9f141e0-2755-11f1-ae98-47d360b0b01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448220" name="adfdc97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180911" name="adfdc970-2755-11f1-ae98-47d360b0b01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622881" name="c5bb0eb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441721" name="c5bb0eb0-2755-11f1-ae98-47d360b0b01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186556" name="cb61973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397538" name="cb619730-2755-11f1-ae98-47d360b0b01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677091" name="db8fd2f0-2757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620165" name="db8fd2f0-2757-11f1-ae98-47d360b0b01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846898" name="e225c480-2757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239014" name="e225c480-2757-11f1-ae98-47d360b0b01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424613" name="02c953f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369016" name="02c953f0-2758-11f1-ae98-47d360b0b01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85001" name="0a3ad87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091135" name="0a3ad870-2758-11f1-ae98-47d360b0b01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541701" name="21e6918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360453" name="21e69180-2758-11f1-ae98-47d360b0b0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840288" name="282eff5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607300" name="282eff50-2758-11f1-ae98-47d360b0b0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247141" name="34b812c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235931" name="34b812c0-2758-11f1-ae98-47d360b0b01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639885" name="3a2a6be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88152" name="3a2a6be0-2758-11f1-ae98-47d360b0b01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6566" name="aff1fb8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470063" name="aff1fb80-2759-11f1-ae98-47d360b0b01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8334" name="b82b63e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487168" name="b82b63e0-2759-11f1-ae98-47d360b0b01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772979" name="d1aeea3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96962" name="d1aeea30-2759-11f1-ae98-47d360b0b01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307226" name="2a3fcc0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315814" name="2a3fcc00-275a-11f1-ae98-47d360b0b01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347851" name="e941c41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167376" name="e941c410-2759-11f1-ae98-47d360b0b01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740070" name="ec1a387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235753" name="ec1a3870-2759-11f1-ae98-47d360b0b01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440630" name="00069f9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389492" name="00069f90-275a-11f1-ae98-47d360b0b01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504868" name="03de5b8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026911" name="03de5b80-275a-11f1-ae98-47d360b0b0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706120" name="3623028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494651" name="36230280-275a-11f1-ae98-47d360b0b01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772662" name="39eab8e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133608" name="39eab8e0-275a-11f1-ae98-47d360b0b01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63844" name="86ddaa9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886692" name="86ddaa90-275a-11f1-ae98-47d360b0b01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01824" name="8c52c2d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505072" name="8c52c2d0-275a-11f1-ae98-47d360b0b01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524456" name="9d471fa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36976" name="9d471fa0-275a-11f1-ae98-47d360b0b01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067148" name="a1d2e95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471296" name="a1d2e950-275a-11f1-ae98-47d360b0b01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403974" name="2bb49c4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859563" name="2bb49c40-275b-11f1-ae98-47d360b0b01f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209702" name="30cd159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315841" name="30cd1590-275b-11f1-ae98-47d360b0b01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903090" name="4135fb4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432375" name="4135fb40-275b-11f1-ae98-47d360b0b01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09959" name="47260fe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516943" name="47260fe0-275b-11f1-ae98-47d360b0b01f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72599" name="54ebe91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417842" name="54ebe910-275b-11f1-ae98-47d360b0b01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422896" name="5c572c0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23926" name="5c572c00-275b-11f1-ae98-47d360b0b01f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014757" name="51d034b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39812" name="51d034b0-275c-11f1-ae98-47d360b0b01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460172" name="56fc842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754316" name="56fc8420-275c-11f1-ae98-47d360b0b01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5036581" name="66e675d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013255" name="66e675d0-275c-11f1-ae98-47d360b0b01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727192" name="6c0be77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337963" name="6c0be770-275c-11f1-ae98-47d360b0b01f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064877" name="7c16597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459922" name="7c165970-275c-11f1-ae98-47d360b0b01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308863" name="819b503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734600" name="819b5030-275c-11f1-ae98-47d360b0b01f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469454" name="5957208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600740" name="59572080-275d-11f1-ae98-47d360b0b01f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917085" name="5fc7afc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512117" name="5fc7afc0-275d-11f1-ae98-47d360b0b01f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14314" name="707f039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08618" name="707f0390-275d-11f1-ae98-47d360b0b01f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445637" name="76373f5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72271" name="76373f50-275d-11f1-ae98-47d360b0b01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071172" name="881deb6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851565" name="881deb60-275d-11f1-ae98-47d360b0b01f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97726" name="8ba8bfd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454629" name="8ba8bfd0-275d-11f1-ae98-47d360b0b01f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610480" name="9c19e2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838747" name="9c19e2e0-275d-11f1-ae98-47d360b0b01f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661224" name="a2c94f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837574" name="a2c94fe0-275d-11f1-ae98-47d360b0b01f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984041" name="b310ca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178736" name="b310cae0-275d-11f1-ae98-47d360b0b01f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826396" name="b829925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546245" name="b8299250-275d-11f1-ae98-47d360b0b01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572545" name="f650ac8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948320" name="f650ac80-275d-11f1-ae98-47d360b0b01f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96210" name="fb62e44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151980" name="fb62e440-275d-11f1-ae98-47d360b0b01f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530419" name="10d6d5c0-275e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725540" name="10d6d5c0-275e-11f1-ae98-47d360b0b01f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595772" name="13d12a00-275e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713626" name="13d12a00-275e-11f1-ae98-47d360b0b01f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Städeliwies 18/ 18A, 9422 Thal</w:t>
          </w:r>
        </w:p>
        <w:p>
          <w:pPr>
            <w:spacing w:before="0" w:after="0"/>
          </w:pPr>
          <w:r>
            <w:t>788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footer.xml" Type="http://schemas.openxmlformats.org/officeDocument/2006/relationships/footer" Id="rId7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