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817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817 Voia Pintga 12, 7084 Brienz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0799807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6854995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Liesch Gerhard</w:t>
            </w:r>
          </w:p>
          <w:p>
            <w:pPr>
              <w:spacing w:before="0" w:after="0" w:line="240" w:lineRule="auto"/>
            </w:pPr>
            <w:r>
              <w:rPr/>
              <w:t>Voia Pintga 12</w:t>
            </w:r>
          </w:p>
          <w:p>
            <w:pPr>
              <w:spacing w:before="0" w:after="0" w:line="240" w:lineRule="auto"/>
            </w:pPr>
            <w:r>
              <w:rPr/>
              <w:t>7084 Brienz/Brinzauls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