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817</w:t>
          </w:r>
        </w:p>
        <w:p>
          <w:pPr>
            <w:spacing w:before="0" w:after="0"/>
          </w:pPr>
          <w:r>
            <w:t>DN 817 Voia Pintga 12, 7084 Brienz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