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>Stall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3456459" name="ecc2de00-2829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1349411" name="ecc2de00-2829-11f1-ad9b-ed6a03895e7b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5027805" name="f9327600-2829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1831560" name="f9327600-2829-11f1-ad9b-ed6a03895e7b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>Haus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3866564" name="527346e0-282a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5955731" name="527346e0-282a-11f1-ad9b-ed6a03895e7b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5525392" name="6115eb80-282a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9221964" name="6115eb80-282a-11f1-ad9b-ed6a03895e7b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Stall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Elektrolampe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0398094" name="26952790-282b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6885253" name="26952790-282b-11f1-ad9b-ed6a03895e7b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2297449" name="32ac8d70-282b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2453543" name="32ac8d70-282b-11f1-ad9b-ed6a03895e7b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Stall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Fensterkitt</w:t>
            </w:r>
          </w:p>
          <w:p>
            <w:pPr>
              <w:spacing w:before="0" w:after="0"/>
            </w:pPr>
            <w:r>
              <w:t>Fenster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5143476" name="da547970-282b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3575770" name="da547970-282b-11f1-ad9b-ed6a03895e7b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4665124" name="e34a7b10-282b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582020" name="e34a7b10-282b-11f1-ad9b-ed6a03895e7b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Stall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7489206" name="875babc0-282c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6789390" name="875babc0-282c-11f1-ad9b-ed6a03895e7b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0480074" name="8cb26690-282c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1578141" name="8cb26690-282c-11f1-ad9b-ed6a03895e7b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Haus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7285946" name="137f3860-282d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8686726" name="137f3860-282d-11f1-ad9b-ed6a03895e7b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7129259" name="1bc794e0-282d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2153174" name="1bc794e0-282d-11f1-ad9b-ed6a03895e7b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Haus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5790816" name="8dffbc30-282e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8322044" name="8dffbc30-282e-11f1-ad9b-ed6a03895e7b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0925707" name="934f9930-282e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2056758" name="934f9930-282e-11f1-ad9b-ed6a03895e7b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Haus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5372467" name="d996a050-282e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2816131" name="d996a050-282e-11f1-ad9b-ed6a03895e7b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360921" name="df54a870-282e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9132866" name="df54a870-282e-11f1-ad9b-ed6a03895e7b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Haus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755963" name="0a6a0410-282f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1931065" name="0a6a0410-282f-11f1-ad9b-ed6a03895e7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8368026" name="0faa29a0-282f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9350264" name="0faa29a0-282f-11f1-ad9b-ed6a03895e7b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7085871" name="4faa37a0-2831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6463753" name="4faa37a0-2831-11f1-ad9b-ed6a03895e7b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4959845" name="57512400-2831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6965669" name="57512400-2831-11f1-ad9b-ed6a03895e7b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4100167" name="84669560-2831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6069274" name="84669560-2831-11f1-ad9b-ed6a03895e7b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145031" name="893fe2d0-2831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8953187" name="893fe2d0-2831-11f1-ad9b-ed6a03895e7b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0416304" name="b020bc80-2831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17144" name="b020bc80-2831-11f1-ad9b-ed6a03895e7b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098758" name="b58cd410-2831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1919027" name="b58cd410-2831-11f1-ad9b-ed6a03895e7b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5404313" name="de982ee0-2831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9737373" name="de982ee0-2831-11f1-ad9b-ed6a03895e7b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3398851" name="e49c19a0-2831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2766643" name="e49c19a0-2831-11f1-ad9b-ed6a03895e7b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Dusche WC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2974315" name="ebd337c0-2832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5022459" name="ebd337c0-2832-11f1-ad9b-ed6a03895e7b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1860345" name="f6c186f0-2832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7731579" name="f6c186f0-2832-11f1-ad9b-ed6a03895e7b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Dusche WC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1067925" name="29228f90-2833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1868712" name="29228f90-2833-11f1-ad9b-ed6a03895e7b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6286690" name="2ee5a0c0-2833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5255706" name="2ee5a0c0-2833-11f1-ad9b-ed6a03895e7b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Dusche WC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5691012" name="74773a90-2833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3483143" name="74773a90-2833-11f1-ad9b-ed6a03895e7b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8211000" name="7e9fefd0-2833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350376" name="7e9fefd0-2833-11f1-ad9b-ed6a03895e7b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Dusche WC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5689138" name="9deb1b30-2833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8064847" name="9deb1b30-2833-11f1-ad9b-ed6a03895e7b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4364120" name="a2e2c610-2833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7885576" name="a2e2c610-2833-11f1-ad9b-ed6a03895e7b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438486" name="bba06ee0-2834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3199706" name="bba06ee0-2834-11f1-ad9b-ed6a03895e7b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5441475" name="c0269340-2834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5407165" name="c0269340-2834-11f1-ad9b-ed6a03895e7b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 2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33689" name="eafb1550-2834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7821324" name="eafb1550-2834-11f1-ad9b-ed6a03895e7b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8156223" name="f82bda70-2834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2308325" name="f82bda70-2834-11f1-ad9b-ed6a03895e7b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 2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6011817" name="3a49f860-2835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7619934" name="3a49f860-2835-11f1-ad9b-ed6a03895e7b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774491" name="40352b00-2835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3955797" name="40352b00-2835-11f1-ad9b-ed6a03895e7b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Teppichkleber</w:t>
            </w:r>
          </w:p>
          <w:p>
            <w:pPr>
              <w:spacing w:before="0" w:after="0"/>
            </w:pPr>
            <w:r>
              <w:t>Teppich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7038854" name="ed641420-2836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8501254" name="ed641420-2836-11f1-ad9b-ed6a03895e7b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5137807" name="f35428c0-2836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7009875" name="f35428c0-2836-11f1-ad9b-ed6a03895e7b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4156537" name="4ed5e8f0-2837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9068869" name="4ed5e8f0-2837-11f1-ad9b-ed6a03895e7b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6148673" name="55425980-2837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3584490" name="55425980-2837-11f1-ad9b-ed6a03895e7b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7305157" name="799a8c80-2837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5527372" name="799a8c80-2837-11f1-ad9b-ed6a03895e7b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1648356" name="7e00f3e0-2837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4735086" name="7e00f3e0-2837-11f1-ad9b-ed6a03895e7b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6051893" name="6cd6c490-2838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0907596" name="6cd6c490-2838-11f1-ad9b-ed6a03895e7b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9592571" name="72d61b70-2838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2336908" name="72d61b70-2838-11f1-ad9b-ed6a03895e7b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4794165" name="9a463cd0-2838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0655897" name="9a463cd0-2838-11f1-ad9b-ed6a03895e7b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4465340" name="a21327c0-2838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564237" name="a21327c0-2838-11f1-ad9b-ed6a03895e7b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Sockelleiste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2029309" name="ca94e030-2838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1290874" name="ca94e030-2838-11f1-ad9b-ed6a03895e7b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0224143" name="d07f2870-2838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7745703" name="d07f2870-2838-11f1-ad9b-ed6a03895e7b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9133160" name="46b72d20-283a-11f1-b185-dbbdff9070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0886287" name="46b72d20-283a-11f1-b185-dbbdff907058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180085" name="4bef6370-283a-11f1-b185-dbbdff9070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5694720" name="4bef6370-283a-11f1-b185-dbbdff907058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Haus</w:t>
            </w:r>
          </w:p>
          <w:p>
            <w:pPr>
              <w:spacing w:before="0" w:after="0"/>
            </w:pPr>
            <w:r>
              <w:t>Garage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Türaufdoppelung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3027683" name="8717ee30-283b-11f1-81a0-d71e68ae89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3858527" name="8717ee30-283b-11f1-81a0-d71e68ae8976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6020358" name="8c7d4f00-283b-11f1-81a0-d71e68ae89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1658304" name="8c7d4f00-283b-11f1-81a0-d71e68ae8976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6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DN 817</w:t>
          </w:r>
        </w:p>
        <w:p>
          <w:pPr>
            <w:spacing w:before="0" w:after="0"/>
          </w:pPr>
          <w:r>
            <w:t>DN 817 Voia Pintga 12, 7084 Brienz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footer.xml" Type="http://schemas.openxmlformats.org/officeDocument/2006/relationships/footer" Id="rId6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