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800</w:t>
          </w:r>
        </w:p>
        <w:p>
          <w:pPr>
            <w:spacing w:before="0" w:after="0"/>
          </w:pPr>
          <w:r>
            <w:t>DN 800 Runatsch 148a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15="http://schemas.microsoft.com/office/word/2012/wordml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