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w15="http://schemas.microsoft.com/office/word/2012/wordml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Garage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Glasstein</w:t>
            </w:r>
          </w:p>
          <w:p>
            <w:pPr>
              <w:spacing w:before="0" w:after="0"/>
            </w:pPr>
            <w:r>
              <w:t>Fenster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87868897" name="46d9d3a0-26b6-11f1-93d7-17e0d20924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4416947" name="46d9d3a0-26b6-11f1-93d7-17e0d2092405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1637320" name="531f4e60-26b6-11f1-93d7-17e0d20924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9036160" name="531f4e60-26b6-11f1-93d7-17e0d2092405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Garage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Putze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1370048" name="082c55f0-26b7-11f1-93d7-17e0d20924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751867" name="082c55f0-26b7-11f1-93d7-17e0d2092405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866634" name="0e1fc5f0-26b7-11f1-93d7-17e0d20924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9850682" name="0e1fc5f0-26b7-11f1-93d7-17e0d2092405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Aufenthalt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51897" name="f4b497b0-26b8-11f1-93d7-17e0d20924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5087959" name="f4b497b0-26b8-11f1-93d7-17e0d2092405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69078702" name="0475a4a0-26b9-11f1-93d7-17e0d20924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9271187" name="0475a4a0-26b9-11f1-93d7-17e0d2092405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Aufenthalt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38648377" name="74e6bd00-26b9-11f1-93d7-17e0d20924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998766" name="74e6bd00-26b9-11f1-93d7-17e0d2092405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70501618" name="7bf783e0-26b9-11f1-93d7-17e0d20924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9961048" name="7bf783e0-26b9-11f1-93d7-17e0d2092405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Aufenthalt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Putze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76640820" name="cb6a1b90-26b9-11f1-93d7-17e0d20924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8949193" name="cb6a1b90-26b9-11f1-93d7-17e0d2092405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0554199" name="d4aed970-26b9-11f1-93d7-17e0d20924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7967115" name="d4aed970-26b9-11f1-93d7-17e0d2092405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Bodenanstrich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65918682" name="aae56950-26ba-11f1-8778-1b5c842badf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5017310" name="aae56950-26ba-11f1-8778-1b5c842badf9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1319449" name="af4b8290-26ba-11f1-8778-1b5c842badf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2609528" name="af4b8290-26ba-11f1-8778-1b5c842badf9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Fenster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Fensterkitt</w:t>
            </w:r>
          </w:p>
          <w:p>
            <w:pPr>
              <w:spacing w:before="0" w:after="0"/>
            </w:pPr>
            <w:r>
              <w:t>Fenster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69813065" name="eb26e290-26bb-11f1-8778-1b5c842badf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5840699" name="eb26e290-26bb-11f1-8778-1b5c842badf9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36128473" name="8217eff0-26bc-11f1-8778-1b5c842badf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9943799" name="8217eff0-26bc-11f1-8778-1b5c842badf9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Putze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3432604" name="ea8555f0-26bc-11f1-8778-1b5c842badf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3576395" name="ea8555f0-26bc-11f1-8778-1b5c842badf9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37445788" name="eeb6a390-26bc-11f1-8778-1b5c842badf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0600125" name="eeb6a390-26bc-11f1-8778-1b5c842badf9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52461121" name="3eb5c3d0-26bd-11f1-8778-1b5c842badf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9140936" name="3eb5c3d0-26bd-11f1-8778-1b5c842badf9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31093868" name="46778b30-26bd-11f1-8778-1b5c842badf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6686174" name="46778b30-26bd-11f1-8778-1b5c842badf9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Unterdach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4066409" name="807b8890-26bd-11f1-8778-1b5c842badf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8336574" name="807b8890-26bd-11f1-8778-1b5c842badf9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27644" name="94280080-26bd-11f1-8778-1b5c842badf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6919779" name="94280080-26bd-11f1-8778-1b5c842badf9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6555928" name="eb185c40-26be-11f1-8778-1b5c842badf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075000" name="eb185c40-26be-11f1-8778-1b5c842badf9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45389993" name="f2091800-26be-11f1-8778-1b5c842badf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411459" name="f2091800-26be-11f1-8778-1b5c842badf9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Treppe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Putze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89730908" name="d41a19e0-26c1-11f1-86ba-358f1e1ef9c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4607625" name="d41a19e0-26c1-11f1-86ba-358f1e1ef9cb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7745340" name="dcdd24a0-26c1-11f1-86ba-358f1e1ef9c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0136706" name="dcdd24a0-26c1-11f1-86ba-358f1e1ef9cb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w15="http://schemas.microsoft.com/office/word/2012/wordml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w15="http://schemas.microsoft.com/office/word/2012/wordml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DN 800</w:t>
          </w:r>
        </w:p>
        <w:p>
          <w:pPr>
            <w:spacing w:before="0" w:after="0"/>
          </w:pPr>
          <w:r>
            <w:t>DN 800 Runatsch 148a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w15="http://schemas.microsoft.com/office/word/2012/wordml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w15="http://schemas.microsoft.com/office/word/2012/wordml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footer.xml" Type="http://schemas.openxmlformats.org/officeDocument/2006/relationships/footer" Id="rId28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