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Schöneggstrasse 24, 8212 Neuhausen am Rheinfall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813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59131076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96822540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