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298490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293047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427622" name="1e361ed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421331" name="1e361ed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4368214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460483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905075" name="384bd30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700060" name="384bd300-26b7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786556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068157" name="1b8ab870-26b8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888757" name="2690392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996104" name="26903920-26b8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053204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485803" name="38ac2600-26b8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226458" name="3e13f7d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66457" name="3e13f7d0-26b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760109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62650" name="f35c81c0-26b8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724255" name="fb5e5f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578426" name="fb5e5f60-26b8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150990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767915" name="0a3d49b0-26b9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766828" name="0f7001c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083770" name="0f7001c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975019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340059" name="51aa3330-26b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865755" name="5516aa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593128" name="5516aa30-26b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454835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93389" name="d4770090-26b9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3661079" name="de54a31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58119" name="de54a310-26b9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240646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68950" name="ef265cb0-26b9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785950" name="f4ae60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297774" name="f4ae60b0-26b9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675524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225988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204712" name="302a7f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83295" name="302a7f2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668481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72428" name="3c4b0cc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169250" name="3ff43e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631169" name="3ff43ea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895828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893807" name="d0ecfa0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343251" name="d547055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333853" name="d547055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853262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996776" name="e49db7b0-26ba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985568" name="e86806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598002" name="e8680620-26ba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001736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462740" name="f17debd0-26ba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936938" name="f609194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821" name="f6091940-26ba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915414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198943" name="5dcef4a0-26bb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084885" name="6156bbd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73128" name="6156bbd0-26bb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76792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698055" name="be7dc790-26bb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766180" name="c44c718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213141" name="c44c7180-26bb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809326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574959" name="d04998a0-26bb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473600" name="d5bd9f7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82504" name="d5bd9f70-26bb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5502347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453250" name="3c0b80d0-26bc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090520" name="40653e0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08935" name="40653e00-26bc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170595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789250" name="49fe0f50-26bc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864738" name="4f37a5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072014" name="4f37a530-26bc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593918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4188" name="2fa2dbc0-26be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080959" name="382bc3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033739" name="382bc3b0-26be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46702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368586" name="4627c810-26be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991996" name="49a46b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146387" name="49a46bb0-26be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022045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709333" name="85251e00-26be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997620" name="88b7939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890111" name="88b79390-26be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