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Schöneggstrasse 24, 8212 Neuhausen am Rheinfall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092090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600366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