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734932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375064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153919" name="1e361ed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826549" name="1e361ed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494336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181365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569736" name="384bd30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754578" name="384bd300-26b7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644277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945854" name="1b8ab870-26b8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624366" name="2690392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729352" name="26903920-26b8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926942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84457" name="38ac2600-26b8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357129" name="3e13f7d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296959" name="3e13f7d0-26b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613828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72425" name="f35c81c0-26b8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285578" name="fb5e5f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217675" name="fb5e5f60-26b8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101574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769298" name="0a3d49b0-26b9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872569" name="0f7001c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313925" name="0f7001c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371749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719560" name="51aa3330-26b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135191" name="5516aa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649160" name="5516aa30-26b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022844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948297" name="d4770090-26b9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428834" name="de54a31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79333" name="de54a310-26b9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114572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824371" name="ef265cb0-26b9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240887" name="f4ae60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106756" name="f4ae60b0-26b9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018933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764915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975249" name="302a7f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047096" name="302a7f2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309313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014571" name="3c4b0cc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865455" name="3ff43e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475005" name="3ff43ea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323547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457535" name="d0ecfa0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964756" name="d547055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125040" name="d547055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291421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205" name="e49db7b0-26ba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533736" name="e86806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860971" name="e8680620-26ba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545607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890470" name="f17debd0-26ba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476412" name="f609194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292123" name="f6091940-26ba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268107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312541" name="5dcef4a0-26bb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280043" name="6156bbd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915904" name="6156bbd0-26bb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678788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770539" name="be7dc790-26bb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924636" name="c44c718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406529" name="c44c7180-26bb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48999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425837" name="d04998a0-26bb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868579" name="d5bd9f7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53898" name="d5bd9f70-26bb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005458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58491" name="3c0b80d0-26bc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176967" name="40653e0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386115" name="40653e00-26bc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703970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674549" name="49fe0f50-26bc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462750" name="4f37a5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896398" name="4f37a530-26bc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639201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854476" name="2fa2dbc0-26be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892117" name="382bc3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991388" name="382bc3b0-26be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381883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823722" name="4627c810-26be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706956" name="49a46b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00236" name="49a46bb0-26be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344529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647391" name="85251e00-26be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536286" name="88b7939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707169" name="88b79390-26be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