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Schönbüelstrasse 1, 8304 Wallisellen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809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1085240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5706044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