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452421" name="f59fbad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12232" name="f59fbad0-2693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205119" name="ff16853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5287" name="ff168530-2693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381103" name="0def06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308601" name="0def06e0-2694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364554" name="1319a8a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253347" name="1319a8a0-2694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368530" name="6daebe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692547" name="6daebee0-2694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148731" name="72c4520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827117" name="72c45200-2694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410477" name="506169e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717239" name="506169e0-2695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25422" name="5407406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224089" name="54074060-2695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525168" name="9116d01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23580" name="9116d010-2695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80658" name="9494d34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802062" name="9494d340-2695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253130" name="64a9902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982063" name="64a99020-2696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6906637" name="70b472e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980286" name="70b472e0-2696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0949537" name="a330882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096372" name="a3308820-2697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549949" name="a7ecfec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02561" name="a7ecfec0-2697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759067" name="c1e6786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798749" name="c1e67860-2697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234233" name="c4dde67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784781" name="c4dde670-2697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292889" name="ceab354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286294" name="ceab3540-2697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517750" name="d848c18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008340" name="d848c180-2697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650372" name="ee5a529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56843" name="ee5a5290-2697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638694" name="f1065fc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292986" name="f1065fc0-2697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630911" name="dd7b5d1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04919" name="dd7b5d10-2698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865211" name="e18636f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723058" name="e18636f0-2698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077500" name="ef40776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300650" name="ef407760-2698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304010" name="f6e62b4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25460" name="f6e62b40-2698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624746" name="8268e40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006293" name="8268e400-2699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380426" name="86372a1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702620" name="86372a10-2699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911308" name="990c2dc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474517" name="990c2dc0-2699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611835" name="9ceac78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470818" name="9ceac780-2699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927653" name="7281bc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052986" name="7281bc00-269a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646947" name="8060c28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842226" name="8060c280-269a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026128" name="92fcb4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360211" name="92fcb4d0-269a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0899" name="996c80c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056936" name="996c80c0-269a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245292" name="a91300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152312" name="a91300d0-269a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965001" name="ad3226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951274" name="ad322600-269a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287028" name="94648cc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131060" name="94648cc0-269b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485199" name="b20b56f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702049" name="b20b56f0-269b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583532" name="c808ead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420109" name="c808ead0-269b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670528" name="cf55823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029716" name="cf558230-269b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324919" name="48f734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269041" name="48f73430-269c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955403" name="5212bf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91395" name="5212bf30-269c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Asbestschnüre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801798" name="bc468d5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17758" name="bc468d50-269c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492880" name="c183578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9486" name="c1835780-269c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171947" name="28c81c0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98157" name="28c81c00-269d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50855" name="2f9e23d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786688" name="2f9e23d0-269d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057483" name="17425f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13276" name="17425f30-269e-11f1-a286-bdf18dc8eea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177984" name="19ff0e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30251" name="19ff0e30-269e-11f1-a286-bdf18dc8eea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202738" name="276eb11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679672" name="276eb110-269e-11f1-a286-bdf18dc8eea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864709" name="2c6f359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473217" name="2c6f3590-269e-11f1-a286-bdf18dc8eea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182913" name="ef4b8c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386372" name="ef4b8c30-269e-11f1-a286-bdf18dc8eea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191899" name="f2d464d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974652" name="f2d464d0-269e-11f1-a286-bdf18dc8eea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88322" name="ff0ce74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228488" name="ff0ce740-269e-11f1-a286-bdf18dc8eea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786727" name="02d9589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038059" name="02d95890-269f-11f1-a286-bdf18dc8eea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714652" name="0d9aa45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922264" name="0d9aa450-269f-11f1-a286-bdf18dc8eea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701678" name="1263770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7257" name="12637700-269f-11f1-a286-bdf18dc8eea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67938" name="8aa990a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085503" name="8aa990a0-269f-11f1-a286-bdf18dc8eea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858101" name="8ec189e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45787" name="8ec189e0-269f-11f1-a286-bdf18dc8eea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90661" name="3120c4d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662537" name="3120c4d0-26a0-11f1-a286-bdf18dc8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068679" name="34f12dc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298598" name="34f12dc0-26a0-11f1-a286-bdf18dc8eea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693354" name="5e5ba31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312362" name="5e5ba310-26a1-11f1-a286-bdf18dc8eea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697685" name="6120dd9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913899" name="6120dd90-26a1-11f1-a286-bdf18dc8eea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07958" name="6cd9cfc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625294" name="6cd9cfc0-26a1-11f1-a286-bdf18dc8eea8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326007" name="71721c9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058529" name="71721c90-26a1-11f1-a286-bdf18dc8eea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209542" name="81eb2ee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786046" name="81eb2ee0-26a1-11f1-a286-bdf18dc8eea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345233" name="863beb6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337261" name="863beb60-26a1-11f1-a286-bdf18dc8eea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963868" name="643c0ad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199212" name="643c0ad0-26a2-11f1-a286-bdf18dc8eea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9149137" name="6f09166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582111" name="6f091660-26a2-11f1-a286-bdf18dc8eea8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Schönbüelstrasse 1, 8304 Wallisellen</w:t>
          </w:r>
        </w:p>
        <w:p>
          <w:pPr>
            <w:spacing w:before="0" w:after="0"/>
          </w:pPr>
          <w:r>
            <w:t>809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