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Haldenstrasse 26, 9327 Tübach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808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98680104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36570779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