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Haldenstrasse 26, 9327 Tübach</w:t>
          </w:r>
        </w:p>
        <w:p>
          <w:pPr>
            <w:spacing w:before="0" w:after="0"/>
          </w:pPr>
          <w:r>
            <w:t>808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