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831477" name="b74f9d3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29042" name="b74f9d30-28f6-11f1-a438-65d8134f73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739639" name="bda9220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561342" name="bda92200-28f6-11f1-a438-65d8134f73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804733" name="70956c7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132326" name="70956c70-28f7-11f1-a438-65d8134f731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695205" name="74a687e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891730" name="74a687e0-28f7-11f1-a438-65d8134f731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775293" name="9cdfc5a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127296" name="9cdfc5a0-28f7-11f1-a438-65d8134f731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586943" name="a258123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696176" name="a2581230-28f7-11f1-a438-65d8134f7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716428" name="f6315f6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937565" name="f6315f60-28f7-11f1-a438-65d8134f731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483494" name="fce6239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76140" name="fce62390-28f7-11f1-a438-65d8134f73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33726" name="3f83190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051369" name="3f831900-28f9-11f1-a438-65d8134f73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03582" name="4c30564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253033" name="4c305640-28f9-11f1-a438-65d8134f73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Kleber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937909" name="b04c3c7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04130" name="b04c3c70-28f9-11f1-a438-65d8134f73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526090" name="b90de7a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937551" name="b90de7a0-28f9-11f1-a438-65d8134f731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090257" name="d869dbe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040491" name="d869dbe0-28f9-11f1-a438-65d8134f73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240179" name="dd1fc2d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102571" name="dd1fc2d0-28f9-11f1-a438-65d8134f73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457347" name="75a74eb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1727" name="75a74eb0-28fa-11f1-a438-65d8134f73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929064" name="7b04240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25378" name="7b042400-28fa-11f1-a438-65d8134f73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004927" name="680a64d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370160" name="680a64d0-28fb-11f1-a438-65d8134f731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866334" name="6ed0400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10739" name="6ed04000-28fb-11f1-a438-65d8134f73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25519" name="7f5ac20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251883" name="7f5ac200-28fc-11f1-a438-65d8134f731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310776" name="8345b7d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657545" name="8345b7d0-28fc-11f1-a438-65d8134f731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929989" name="a8a3c21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59146" name="a8a3c210-28fc-11f1-a438-65d8134f731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998147" name="abf8b97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365977" name="abf8b970-28fc-11f1-a438-65d8134f73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443785" name="c0e8d4f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48358" name="c0e8d4f0-28fc-11f1-a438-65d8134f731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245208" name="c9aace4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36542" name="c9aace40-28fc-11f1-a438-65d8134f731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411472" name="5c2a77c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66070" name="5c2a77c0-28fd-11f1-a438-65d8134f73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890084" name="620c34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325071" name="620c3480-28fd-11f1-a438-65d8134f731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519277" name="78f476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90040" name="78f47680-28fd-11f1-a438-65d8134f73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008197" name="7db8402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382714" name="7db84020-28fd-11f1-a438-65d8134f73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571457" name="59ad264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603515" name="59ad2640-28fe-11f1-a438-65d8134f73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007242" name="a07a746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27711" name="a07a7460-28fe-11f1-a438-65d8134f73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909519" name="faa270f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659111" name="faa270f0-28fe-11f1-a438-65d8134f73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829725" name="0134b9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072748" name="0134b900-28ff-11f1-a438-65d8134f73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249706" name="13605d5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31690" name="13605d50-28ff-11f1-a438-65d8134f731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872445" name="17bd27c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721744" name="17bd27c0-28ff-11f1-a438-65d8134f731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458639" name="7eb1a96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665823" name="7eb1a960-28ff-11f1-a438-65d8134f731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987171" name="830796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044989" name="83079600-28ff-11f1-a438-65d8134f731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795855" name="f2b29f4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152061" name="f2b29f40-28ff-11f1-a438-65d8134f731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756294" name="f7325b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263487" name="f7325b00-28ff-11f1-a438-65d8134f731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750949" name="0bb276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51865" name="0bb276a0-2900-11f1-a438-65d8134f731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519930" name="105fd21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30644" name="105fd210-2900-11f1-a438-65d8134f731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790502" name="80c355e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84633" name="80c355e0-2900-11f1-a438-65d8134f731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027572" name="83e2221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501607" name="83e22210-2900-11f1-a438-65d8134f731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354390" name="9a1b867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886167" name="9a1b8670-2900-11f1-a438-65d8134f731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364840" name="9f3d75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63629" name="9f3d75a0-2900-11f1-a438-65d8134f731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869206" name="9716404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17134" name="97164040-2901-11f1-a438-65d8134f731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568659" name="9aa55a7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08091" name="9aa55a70-2901-11f1-a438-65d8134f731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749435" name="7d5e6e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594947" name="7d5e6e10-2902-11f1-a438-65d8134f731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640149" name="826c60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885954" name="826c6010-2902-11f1-a438-65d8134f731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660987" name="75e6e99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64691" name="75e6e990-2917-11f1-a438-65d8134f731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962614" name="7fb570e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68329" name="7fb570e0-2917-11f1-a438-65d8134f731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225537" name="041eb03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898293" name="041eb030-2918-11f1-a438-65d8134f731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940937" name="07fdbf2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774853" name="07fdbf20-2918-11f1-a438-65d8134f731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933600" name="38beac5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037548" name="38beac50-2918-11f1-a438-65d8134f731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901549" name="436a744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574070" name="436a7440-2918-11f1-a438-65d8134f7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Haldenstrasse 26, 9327 Tübach</w:t>
          </w:r>
        </w:p>
        <w:p>
          <w:pPr>
            <w:spacing w:before="0" w:after="0"/>
          </w:pPr>
          <w:r>
            <w:t>808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