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Stall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359818" name="ecc2de00-2829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769462" name="ecc2de00-2829-11f1-ad9b-ed6a03895e7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0060385" name="f9327600-2829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723992" name="f9327600-2829-11f1-ad9b-ed6a03895e7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074154" name="527346e0-282a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915265" name="527346e0-282a-11f1-ad9b-ed6a03895e7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040855" name="6115eb80-282a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550757" name="6115eb80-282a-11f1-ad9b-ed6a03895e7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Stall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Elektrolampe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931476" name="2695279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150341" name="26952790-282b-11f1-ad9b-ed6a03895e7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5211078" name="32ac8d7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114630" name="32ac8d70-282b-11f1-ad9b-ed6a03895e7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Stall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4615115" name="da54797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123557" name="da547970-282b-11f1-ad9b-ed6a03895e7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847692" name="e34a7b1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10325" name="e34a7b10-282b-11f1-ad9b-ed6a03895e7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Stall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48313" name="875babc0-282c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176115" name="875babc0-282c-11f1-ad9b-ed6a03895e7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035361" name="8cb26690-282c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055943" name="8cb26690-282c-11f1-ad9b-ed6a03895e7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479100" name="137f3860-282d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659130" name="137f3860-282d-11f1-ad9b-ed6a03895e7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544408" name="1bc794e0-282d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51437" name="1bc794e0-282d-11f1-ad9b-ed6a03895e7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821822" name="8dffbc3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574248" name="8dffbc30-282e-11f1-ad9b-ed6a03895e7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045124" name="934f993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95789" name="934f9930-282e-11f1-ad9b-ed6a03895e7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237538" name="d996a05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34326" name="d996a050-282e-11f1-ad9b-ed6a03895e7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221367" name="df54a87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957720" name="df54a870-282e-11f1-ad9b-ed6a03895e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300474" name="0a6a0410-282f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255030" name="0a6a0410-282f-11f1-ad9b-ed6a03895e7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003174" name="0faa29a0-282f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257032" name="0faa29a0-282f-11f1-ad9b-ed6a03895e7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410454" name="4faa37a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541592" name="4faa37a0-2831-11f1-ad9b-ed6a03895e7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900712" name="5751240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59928" name="57512400-2831-11f1-ad9b-ed6a03895e7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654934" name="8466956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822169" name="84669560-2831-11f1-ad9b-ed6a03895e7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359581" name="893fe2d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361248" name="893fe2d0-2831-11f1-ad9b-ed6a03895e7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26017" name="b020bc8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63976" name="b020bc80-2831-11f1-ad9b-ed6a03895e7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604524" name="b58cd41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051179" name="b58cd410-2831-11f1-ad9b-ed6a03895e7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420654" name="de982ee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709046" name="de982ee0-2831-11f1-ad9b-ed6a03895e7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258852" name="e49c19a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808758" name="e49c19a0-2831-11f1-ad9b-ed6a03895e7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 WC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777855" name="ebd337c0-2832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376122" name="ebd337c0-2832-11f1-ad9b-ed6a03895e7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329668" name="f6c186f0-2832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599112" name="f6c186f0-2832-11f1-ad9b-ed6a03895e7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 WC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253998" name="29228f9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853278" name="29228f90-2833-11f1-ad9b-ed6a03895e7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902998" name="2ee5a0c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29033" name="2ee5a0c0-2833-11f1-ad9b-ed6a03895e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 WC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55136" name="74773a9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386761" name="74773a90-2833-11f1-ad9b-ed6a03895e7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919222" name="7e9fefd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053376" name="7e9fefd0-2833-11f1-ad9b-ed6a03895e7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 WC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722902" name="9deb1b3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789642" name="9deb1b30-2833-11f1-ad9b-ed6a03895e7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129712" name="a2e2c61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342604" name="a2e2c610-2833-11f1-ad9b-ed6a03895e7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551714" name="bba06ee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512989" name="bba06ee0-2834-11f1-ad9b-ed6a03895e7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815559" name="c026934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137215" name="c0269340-2834-11f1-ad9b-ed6a03895e7b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2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797814" name="eafb155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190110" name="eafb1550-2834-11f1-ad9b-ed6a03895e7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158354" name="f82bda7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519090" name="f82bda70-2834-11f1-ad9b-ed6a03895e7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2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311192" name="3a49f860-2835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945223" name="3a49f860-2835-11f1-ad9b-ed6a03895e7b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81282" name="40352b00-2835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378057" name="40352b00-2835-11f1-ad9b-ed6a03895e7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00689" name="ed641420-2836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9927" name="ed641420-2836-11f1-ad9b-ed6a03895e7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882558" name="f35428c0-2836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298917" name="f35428c0-2836-11f1-ad9b-ed6a03895e7b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605573" name="4ed5e8f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701922" name="4ed5e8f0-2837-11f1-ad9b-ed6a03895e7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483631" name="5542598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187775" name="55425980-2837-11f1-ad9b-ed6a03895e7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746750" name="799a8c8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702239" name="799a8c80-2837-11f1-ad9b-ed6a03895e7b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5265239" name="7e00f3e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25608" name="7e00f3e0-2837-11f1-ad9b-ed6a03895e7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85793" name="6cd6c49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045202" name="6cd6c490-2838-11f1-ad9b-ed6a03895e7b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940188" name="72d61b7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561178" name="72d61b70-2838-11f1-ad9b-ed6a03895e7b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88866" name="9a463cd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860133" name="9a463cd0-2838-11f1-ad9b-ed6a03895e7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006371" name="a21327c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992697" name="a21327c0-2838-11f1-ad9b-ed6a03895e7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Sockelleiste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011666" name="ca94e03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86533" name="ca94e030-2838-11f1-ad9b-ed6a03895e7b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571288" name="d07f287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313260" name="d07f2870-2838-11f1-ad9b-ed6a03895e7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207478" name="46b72d20-283a-11f1-b185-dbbdff90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422920" name="46b72d20-283a-11f1-b185-dbbdff90705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953929" name="4bef6370-283a-11f1-b185-dbbdff90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673427" name="4bef6370-283a-11f1-b185-dbbdff90705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Garage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Türaufdoppelung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573044" name="8717ee30-283b-11f1-81a0-d71e68ae8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637494" name="8717ee30-283b-11f1-81a0-d71e68ae897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1854962" name="8c7d4f00-283b-11f1-81a0-d71e68ae8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126052" name="8c7d4f00-283b-11f1-81a0-d71e68ae8976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817</w:t>
          </w:r>
        </w:p>
        <w:p>
          <w:pPr>
            <w:spacing w:before="0" w:after="0"/>
          </w:pPr>
          <w:r>
            <w:t>DN 817 Voia Pintga 12, 7084 Brienz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footer.xml" Type="http://schemas.openxmlformats.org/officeDocument/2006/relationships/footer" Id="rId6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