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Sunnestrahl 13, 8834 Schindellegi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92541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738111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