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59577666" name="6d5c65e0-2433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3006992" name="6d5c65e0-2433-11f1-8107-8f46aa9efe7f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4697094" name="79b96040-2433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1359042" name="79b96040-2433-11f1-8107-8f46aa9efe7f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82658070" name="f49f5210-2433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7949322" name="f49f5210-2433-11f1-8107-8f46aa9efe7f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61821626" name="fc602f10-2433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0204092" name="fc602f10-2433-11f1-8107-8f46aa9efe7f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Küche,Eingang,Wohnzimmer,Bad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94023266" name="1325a6d0-2434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824131" name="1325a6d0-2434-11f1-8107-8f46aa9efe7f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47643055" name="25c78c90-2434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2717134" name="25c78c90-2434-11f1-8107-8f46aa9efe7f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Wohnbereich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32476694" name="b01dfd80-2438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1359355" name="b01dfd80-2438-11f1-8107-8f46aa9efe7f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86234795" name="b6ba30a0-2438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7939371" name="b6ba30a0-2438-11f1-8107-8f46aa9efe7f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1498773" name="e8ff4cd0-2438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325237" name="e8ff4cd0-2438-11f1-8107-8f46aa9efe7f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28179180" name="eda81460-2438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3018858" name="eda81460-2438-11f1-8107-8f46aa9efe7f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Wohnbereich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67366089" name="2abdbe90-2439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2077796" name="2abdbe90-2439-11f1-8107-8f46aa9efe7f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95817609" name="2f8c3690-2439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8263108" name="2f8c3690-2439-11f1-8107-8f46aa9efe7f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Wohnbereich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93929040" name="57070650-2439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0870513" name="57070650-2439-11f1-8107-8f46aa9efe7f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59516408" name="5cffcd80-2439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2941544" name="5cffcd80-2439-11f1-8107-8f46aa9efe7f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46917843" name="73721c30-2439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2326635" name="73721c30-2439-11f1-8107-8f46aa9efe7f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71766184" name="77d35370-2439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6653051" name="77d35370-2439-11f1-8107-8f46aa9efe7f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99109496" name="871126a0-2439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1557388" name="871126a0-2439-11f1-8107-8f46aa9efe7f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49456590" name="8d68fdc0-2439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1808431" name="8d68fdc0-2439-11f1-8107-8f46aa9efe7f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96075373" name="c7bfaf00-2439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1082596" name="c7bfaf00-2439-11f1-8107-8f46aa9efe7f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70228798" name="ccdce340-2439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1800703" name="ccdce340-2439-11f1-8107-8f46aa9efe7f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Sitzplatz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21493157" name="6ad64120-243c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8611621" name="6ad64120-243c-11f1-8107-8f46aa9efe7f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35140207" name="783d7f90-243c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8723972" name="783d7f90-243c-11f1-8107-8f46aa9efe7f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02895520" name="fbec01c0-2439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8809354" name="fbec01c0-2439-11f1-8107-8f46aa9efe7f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3458721" name="0d42c9e0-243a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6875127" name="0d42c9e0-243a-11f1-8107-8f46aa9efe7f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Ceminée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9912162" name="25c0ee20-243a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0015204" name="25c0ee20-243a-11f1-8107-8f46aa9efe7f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73902618" name="2b0e5a20-243a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6450372" name="2b0e5a20-243a-11f1-8107-8f46aa9efe7f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12411781" name="56d15ae0-243a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5200706" name="56d15ae0-243a-11f1-8107-8f46aa9efe7f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59699595" name="5b81c390-243a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8099527" name="5b81c390-243a-11f1-8107-8f46aa9efe7f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8739946" name="a34f91c0-243a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5579580" name="a34f91c0-243a-11f1-8107-8f46aa9efe7f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56206482" name="a9ee35e0-243a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4954533" name="a9ee35e0-243a-11f1-8107-8f46aa9efe7f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</w:t>
            </w:r>
          </w:p>
          <w:p>
            <w:pPr>
              <w:spacing w:before="0" w:after="0"/>
            </w:pPr>
            <w:r>
              <w:t>EG-OG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45017995" name="c30f9f00-243a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9244892" name="c30f9f00-243a-11f1-8107-8f46aa9efe7f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99930969" name="ca332a90-243a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1711946" name="ca332a90-243a-11f1-8107-8f46aa9efe7f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864428" name="e0fcc100-243a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1978154" name="e0fcc100-243a-11f1-8107-8f46aa9efe7f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69048155" name="07ac7890-243b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6188026" name="07ac7890-243b-11f1-8107-8f46aa9efe7f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81234096" name="3758e880-243b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1385171" name="3758e880-243b-11f1-8107-8f46aa9efe7f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701511" name="3ac97e30-243b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9824918" name="3ac97e30-243b-11f1-8107-8f46aa9efe7f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44688328" name="531b3b40-243b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4459893" name="531b3b40-243b-11f1-8107-8f46aa9efe7f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20707837" name="57c7fa70-243b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1251822" name="57c7fa70-243b-11f1-8107-8f46aa9efe7f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08795590" name="6b8cdc60-243b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2686602" name="6b8cdc60-243b-11f1-8107-8f46aa9efe7f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4148917" name="744deb50-243b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442301" name="744deb50-243b-11f1-8107-8f46aa9efe7f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80520144" name="94b24ee0-243b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3898606" name="94b24ee0-243b-11f1-8107-8f46aa9efe7f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95063359" name="9821ac10-243b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6623429" name="9821ac10-243b-11f1-8107-8f46aa9efe7f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83545008" name="aa320030-243b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6377870" name="aa320030-243b-11f1-8107-8f46aa9efe7f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54600805" name="adbb4e00-243b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0005384" name="adbb4e00-243b-11f1-8107-8f46aa9efe7f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 und Gang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46292231" name="adc14c00-243c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7681455" name="adc14c00-243c-11f1-8107-8f46aa9efe7f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9871212" name="b2b21910-243c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7390496" name="b2b21910-243c-11f1-8107-8f46aa9efe7f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 und Gang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01450402" name="d6847a40-243c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4324312" name="d6847a40-243c-11f1-8107-8f46aa9efe7f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28975034" name="e9701330-243c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7705148" name="e9701330-243c-11f1-8107-8f46aa9efe7f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64816357" name="fc48c060-243c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5579614" name="fc48c060-243c-11f1-8107-8f46aa9efe7f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819281" name="03685450-243d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9140663" name="03685450-243d-11f1-8107-8f46aa9efe7f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EG-DG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76052323" name="ebd07bf0-243d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186442" name="ebd07bf0-243d-11f1-8107-8f46aa9efe7f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5616249" name="0e9df040-243e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7254742" name="0e9df040-243e-11f1-8107-8f46aa9efe7f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5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Sunnestrahl 13, 8834 Schindellegi</w:t>
          </w:r>
        </w:p>
        <w:p>
          <w:pPr>
            <w:spacing w:before="0" w:after="0"/>
          </w:pPr>
          <w:r>
            <w:t>807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footer.xml" Type="http://schemas.openxmlformats.org/officeDocument/2006/relationships/footer" Id="rId56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