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Zürichstrasse 17, 8340 Hinwil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823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201084522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05401368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