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9333365" name="95195db0-2823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4942703" name="95195db0-2823-11f1-9a03-23f89eca54d8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2955415" name="a0016b50-2823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1543973" name="a0016b50-2823-11f1-9a03-23f89eca54d8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Dachzimner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1294833" name="d69d5e80-2823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4276409" name="d69d5e80-2823-11f1-9a03-23f89eca54d8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1006156" name="d9d5cd30-2823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6930232" name="d9d5cd30-2823-11f1-9a03-23f89eca54d8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Dachzimner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3860976" name="1ccff340-2824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0292020" name="1ccff340-2824-11f1-9a03-23f89eca54d8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3509821" name="20b9b090-2824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337905" name="20b9b090-2824-11f1-9a03-23f89eca54d8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/ 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/ 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188971" name="7c47f3e0-2824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9266279" name="7c47f3e0-2824-11f1-9a03-23f89eca54d8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9756566" name="7f790f90-2824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6535432" name="7f790f90-2824-11f1-9a03-23f89eca54d8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DG-UG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1917565" name="c97619d0-2824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2766131" name="c97619d0-2824-11f1-9a03-23f89eca54d8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4071765" name="ccb5b470-2824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1356064" name="ccb5b470-2824-11f1-9a03-23f89eca54d8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DG-UG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7361107" name="e1ce1870-2824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6690141" name="e1ce1870-2824-11f1-9a03-23f89eca54d8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1661203" name="e6b855d0-2824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9442533" name="e6b855d0-2824-11f1-9a03-23f89eca54d8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6110528" name="4f426b90-2825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4361786" name="4f426b90-2825-11f1-9a03-23f89eca54d8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0704993" name="552a90f0-2825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5278334" name="552a90f0-2825-11f1-9a03-23f89eca54d8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0001901" name="6964c9f0-2825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3357558" name="6964c9f0-2825-11f1-9a03-23f89eca54d8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6458189" name="6c898990-2825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2062511" name="6c898990-2825-11f1-9a03-23f89eca54d8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/ 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9289389" name="7e260d40-2825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1054209" name="7e260d40-2825-11f1-9a03-23f89eca54d8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9246980" name="81317880-2825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6155727" name="81317880-2825-11f1-9a03-23f89eca54d8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7151215" name="dbe47700-2825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5571606" name="dbe47700-2825-11f1-9a03-23f89eca54d8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0892689" name="e00067e0-2825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1135840" name="e00067e0-2825-11f1-9a03-23f89eca54d8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2134477" name="f163b320-2825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8197864" name="f163b320-2825-11f1-9a03-23f89eca54d8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4126020" name="f550a4c0-2825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7740496" name="f550a4c0-2825-11f1-9a03-23f89eca54d8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1819969" name="f2cc7570-2826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3187436" name="f2cc7570-2826-11f1-9a03-23f89eca54d8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523886" name="f6d3a5d0-2826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6129099" name="f6d3a5d0-2826-11f1-9a03-23f89eca54d8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4989815" name="1217c7e0-2827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7183294" name="1217c7e0-2827-11f1-9a03-23f89eca54d8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2793416" name="199b26b0-2827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3703611" name="199b26b0-2827-11f1-9a03-23f89eca54d8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2333245" name="36766e10-2828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8635825" name="36766e10-2828-11f1-9a03-23f89eca54d8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5824179" name="392ba300-2828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7227229" name="392ba300-2828-11f1-9a03-23f89eca54d8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/ 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/ 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6061846" name="b581c6a0-2828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5593462" name="b581c6a0-2828-11f1-9a03-23f89eca54d8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8230554" name="bffbf740-2828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2293121" name="bffbf740-2828-11f1-9a03-23f89eca54d8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/ 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/ 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6280815" name="6e10de20-282b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0793319" name="6e10de20-282b-11f1-9a03-23f89eca54d8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2933811" name="71ec91b0-282b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226782" name="71ec91b0-282b-11f1-9a03-23f89eca54d8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/ 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0329321" name="40387570-282c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2794737" name="40387570-282c-11f1-9a03-23f89eca54d8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3406821" name="45a0bc70-282c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4505743" name="45a0bc70-282c-11f1-9a03-23f89eca54d8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6000213" name="72d33640-282d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3691548" name="72d33640-282d-11f1-9a03-23f89eca54d8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0394372" name="7d48fa10-282d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3780142" name="7d48fa10-282d-11f1-9a03-23f89eca54d8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Zürichstrasse 17, 8340 Hinwil</w:t>
          </w:r>
        </w:p>
        <w:p>
          <w:pPr>
            <w:spacing w:before="0" w:after="0"/>
          </w:pPr>
          <w:r>
            <w:t>823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footer.xml" Type="http://schemas.openxmlformats.org/officeDocument/2006/relationships/footer" Id="rId40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