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Sunnestrahl 13, 8834 Schindellegi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807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40652823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8291658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