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81368559" name="6d5c65e0-2433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1509400" name="6d5c65e0-2433-11f1-8107-8f46aa9efe7f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67168113" name="79b96040-2433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7445368" name="79b96040-2433-11f1-8107-8f46aa9efe7f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46247546" name="f49f5210-2433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5305736" name="f49f5210-2433-11f1-8107-8f46aa9efe7f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6837485" name="fc602f10-2433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70074940" name="fc602f10-2433-11f1-8107-8f46aa9efe7f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Küche,Eingang,Wohnzimmer,Bad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1460872" name="1325a6d0-2434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2847805" name="1325a6d0-2434-11f1-8107-8f46aa9efe7f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36524374" name="25c78c90-2434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6063618" name="25c78c90-2434-11f1-8107-8f46aa9efe7f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49173323" name="b01dfd80-2438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4392810" name="b01dfd80-2438-11f1-8107-8f46aa9efe7f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6950557" name="b6ba30a0-2438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3733330" name="b6ba30a0-2438-11f1-8107-8f46aa9efe7f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Eingang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4825420" name="e8ff4cd0-2438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8268188" name="e8ff4cd0-2438-11f1-8107-8f46aa9efe7f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5385776" name="eda81460-2438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1233489" name="eda81460-2438-11f1-8107-8f46aa9efe7f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7060030" name="2abdbe90-2439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8203683" name="2abdbe90-2439-11f1-8107-8f46aa9efe7f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63426971" name="2f8c3690-2439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74162740" name="2f8c3690-2439-11f1-8107-8f46aa9efe7f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9602672" name="57070650-2439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17794075" name="57070650-2439-11f1-8107-8f46aa9efe7f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1007563" name="5cffcd80-2439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9306975" name="5cffcd80-2439-11f1-8107-8f46aa9efe7f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00560091" name="73721c30-2439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44118" name="73721c30-2439-11f1-8107-8f46aa9efe7f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92155503" name="77d35370-2439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6561566" name="77d35370-2439-11f1-8107-8f46aa9efe7f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0428251" name="871126a0-2439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1713127" name="871126a0-2439-11f1-8107-8f46aa9efe7f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6976503" name="8d68fdc0-2439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3791486" name="8d68fdc0-2439-11f1-8107-8f46aa9efe7f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98709883" name="c7bfaf00-2439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1616142" name="c7bfaf00-2439-11f1-8107-8f46aa9efe7f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65054270" name="ccdce340-2439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2273225" name="ccdce340-2439-11f1-8107-8f46aa9efe7f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Sitzplatz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2439529" name="6ad64120-243c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21602747" name="6ad64120-243c-11f1-8107-8f46aa9efe7f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48778692" name="783d7f90-243c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5108893" name="783d7f90-243c-11f1-8107-8f46aa9efe7f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0265224" name="fbec01c0-2439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2695041" name="fbec01c0-2439-11f1-8107-8f46aa9efe7f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23167508" name="0d42c9e0-243a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944808" name="0d42c9e0-243a-11f1-8107-8f46aa9efe7f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Ceminée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52957989" name="25c0ee20-243a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302680" name="25c0ee20-243a-11f1-8107-8f46aa9efe7f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4352325" name="2b0e5a20-243a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82889090" name="2b0e5a20-243a-11f1-8107-8f46aa9efe7f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Cheminée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8572865" name="56d15ae0-243a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24700238" name="56d15ae0-243a-11f1-8107-8f46aa9efe7f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39475611" name="5b81c390-243a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53972775" name="5b81c390-243a-11f1-8107-8f46aa9efe7f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5696780" name="a34f91c0-243a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48362508" name="a34f91c0-243a-11f1-8107-8f46aa9efe7f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45454925" name="a9ee35e0-243a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2463248" name="a9ee35e0-243a-11f1-8107-8f46aa9efe7f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</w:t>
            </w:r>
          </w:p>
          <w:p>
            <w:pPr>
              <w:spacing w:before="0" w:after="0"/>
            </w:pPr>
            <w:r>
              <w:t>EG-OG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08063859" name="c30f9f00-243a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0129793" name="c30f9f00-243a-11f1-8107-8f46aa9efe7f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5032929" name="ca332a90-243a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4419308" name="ca332a90-243a-11f1-8107-8f46aa9efe7f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78085328" name="e0fcc100-243a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80047341" name="e0fcc100-243a-11f1-8107-8f46aa9efe7f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97860788" name="07ac7890-243b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6002048" name="07ac7890-243b-11f1-8107-8f46aa9efe7f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27615680" name="3758e880-243b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5463564" name="3758e880-243b-11f1-8107-8f46aa9efe7f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64986390" name="3ac97e30-243b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0896024" name="3ac97e30-243b-11f1-8107-8f46aa9efe7f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64451987" name="531b3b40-243b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2730269" name="531b3b40-243b-11f1-8107-8f46aa9efe7f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09073" name="57c7fa70-243b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8690088" name="57c7fa70-243b-11f1-8107-8f46aa9efe7f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4809180" name="6b8cdc60-243b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9233421" name="6b8cdc60-243b-11f1-8107-8f46aa9efe7f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36442058" name="744deb50-243b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877636" name="744deb50-243b-11f1-8107-8f46aa9efe7f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0347687" name="94b24ee0-243b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2867141" name="94b24ee0-243b-11f1-8107-8f46aa9efe7f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40537985" name="9821ac10-243b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654265" name="9821ac10-243b-11f1-8107-8f46aa9efe7f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1517898" name="aa320030-243b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3678733" name="aa320030-243b-11f1-8107-8f46aa9efe7f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03822899" name="adbb4e00-243b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16244486" name="adbb4e00-243b-11f1-8107-8f46aa9efe7f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 und Gang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87536468" name="adc14c00-243c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6474651" name="adc14c00-243c-11f1-8107-8f46aa9efe7f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22658783" name="b2b21910-243c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41496570" name="b2b21910-243c-11f1-8107-8f46aa9efe7f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 und Gang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6257315" name="d6847a40-243c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2896444" name="d6847a40-243c-11f1-8107-8f46aa9efe7f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0996197" name="e9701330-243c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91965867" name="e9701330-243c-11f1-8107-8f46aa9efe7f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5415186" name="fc48c060-243c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50942750" name="fc48c060-243c-11f1-8107-8f46aa9efe7f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3596681" name="03685450-243d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73115280" name="03685450-243d-11f1-8107-8f46aa9efe7f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47423054" name="ebd07bf0-243d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1603896" name="ebd07bf0-243d-11f1-8107-8f46aa9efe7f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0234519" name="0e9df040-243e-11f1-8107-8f46aa9efe7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52104444" name="0e9df040-243e-11f1-8107-8f46aa9efe7f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56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Sunnestrahl 13, 8834 Schindellegi</w:t>
          </w:r>
        </w:p>
        <w:p>
          <w:pPr>
            <w:spacing w:before="0" w:after="0"/>
          </w:pPr>
          <w:r>
            <w:t>807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footer.xml" Type="http://schemas.openxmlformats.org/officeDocument/2006/relationships/footer" Id="rId56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