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Wilfeld 16, 9500 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202558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682794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