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92489388" name="6fcc000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3794047" name="6fcc0000-2367-11f1-98d5-b9cefbb9d6db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72100166" name="769b782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0720059" name="769b7820-2367-11f1-98d5-b9cefbb9d6db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9757912" name="987e656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64811940" name="987e6560-2367-11f1-98d5-b9cefbb9d6db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773790" name="a0eff4c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0633436" name="a0eff4c0-2367-11f1-98d5-b9cefbb9d6db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6677784" name="b29b93a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9218827" name="b29b93a0-2367-11f1-98d5-b9cefbb9d6db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83661140" name="b7c28be0-2367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05403193" name="b7c28be0-2367-11f1-98d5-b9cefbb9d6db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7795137" name="04dd50e0-2368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6989301" name="04dd50e0-2368-11f1-98d5-b9cefbb9d6db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21852771" name="09eec550-2368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2839216" name="09eec550-2368-11f1-98d5-b9cefbb9d6db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Asbestzement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55021709" name="4737b480-2368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0962381" name="4737b480-2368-11f1-98d5-b9cefbb9d6db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83287377" name="842dc8c0-2368-11f1-98d5-b9cefbb9d6db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1040906" name="842dc8c0-2368-11f1-98d5-b9cefbb9d6db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Wilfeld 16, 9500 Wil</w:t>
          </w:r>
        </w:p>
        <w:p>
          <w:pPr>
            <w:spacing w:before="0" w:after="0"/>
          </w:pPr>
          <w:r>
            <w:t>801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