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93015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721001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506917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34555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603559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03040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315168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233050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116598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938396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821890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371786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468266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73880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677720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092585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295966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968949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745605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669885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535886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509254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829926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820876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586578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285489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83287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352885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311208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04898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867983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937322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212458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35090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290086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489483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716958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057839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775608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622303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105388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19721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282337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558257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30762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739545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484135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346309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711507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406541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9095671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372086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545239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07860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859336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351405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51098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12259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104924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354496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1303426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282817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782437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988324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319412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440470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542340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801872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095897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320490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768364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01329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33786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350109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1760422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948419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423199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660355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172333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372691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548803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972345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546745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971790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2623142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17769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29497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418052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811808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743029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20281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63391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897490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436004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219907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588858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098073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213286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6110242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395136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460444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743910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314850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711139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586885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643947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694580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941973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224268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433546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101069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83750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754863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67052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9710061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828506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+ 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910334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241144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332925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686310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