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Städeliwies 18/ 18A, 9422 Thal</w:t>
          </w:r>
        </w:p>
        <w:p>
          <w:pPr>
            <w:spacing w:before="0" w:after="0"/>
          </w:pPr>
          <w:r>
            <w:t>788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