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Städeliwies 18/ 18A, 9422 Thal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788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41905198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279875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