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4534710" name="491e4c8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544821" name="491e4c80-2752-11f1-ae98-47d360b0b01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8474996" name="4edd661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840220" name="4edd6610-2752-11f1-ae98-47d360b0b01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6404794" name="68dcac1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2093609" name="68dcac10-2752-11f1-ae98-47d360b0b01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6678143" name="76c8d1f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8934930" name="76c8d1f0-2752-11f1-ae98-47d360b0b01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7822143" name="a87a87c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7361857" name="a87a87c0-2752-11f1-ae98-47d360b0b01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8098979" name="ad4a8660-2752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237919" name="ad4a8660-2752-11f1-ae98-47d360b0b01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7512487" name="d7d08860-2754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96277" name="d7d08860-2754-11f1-ae98-47d360b0b01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5257339" name="dce976e0-2754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017576" name="dce976e0-2754-11f1-ae98-47d360b0b01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5662185" name="fe5167c0-2754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295024" name="fe5167c0-2754-11f1-ae98-47d360b0b01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6069172" name="025b574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23318" name="025b5740-2755-11f1-ae98-47d360b0b01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1.OG links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7763469" name="330783f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521560" name="330783f0-2755-11f1-ae98-47d360b0b01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1011913" name="37e4f01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4504369" name="37e4f010-2755-11f1-ae98-47d360b0b01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2350387" name="5285581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011130" name="52855810-2755-11f1-ae98-47d360b0b01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3513830" name="ef5d525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8624919" name="ef5d5250-2755-11f1-ae98-47d360b0b01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7747788" name="a9f141e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3136887" name="a9f141e0-2755-11f1-ae98-47d360b0b01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114862" name="adfdc97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731800" name="adfdc970-2755-11f1-ae98-47d360b0b01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514220" name="c5bb0eb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4148101" name="c5bb0eb0-2755-11f1-ae98-47d360b0b01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771672" name="cb619730-2755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02417" name="cb619730-2755-11f1-ae98-47d360b0b01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2980280" name="db8fd2f0-2757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871683" name="db8fd2f0-2757-11f1-ae98-47d360b0b01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2804660" name="e225c480-2757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540900" name="e225c480-2757-11f1-ae98-47d360b0b01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6460666" name="02c953f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692766" name="02c953f0-2758-11f1-ae98-47d360b0b01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964620" name="0a3ad87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4584944" name="0a3ad870-2758-11f1-ae98-47d360b0b01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6927187" name="21e6918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5864153" name="21e69180-2758-11f1-ae98-47d360b0b01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9197925" name="282eff5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736434" name="282eff50-2758-11f1-ae98-47d360b0b01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links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1228304" name="34b812c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029116" name="34b812c0-2758-11f1-ae98-47d360b0b01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6329509" name="3a2a6be0-2758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613144" name="3a2a6be0-2758-11f1-ae98-47d360b0b01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951509" name="aff1fb80-2759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8073499" name="aff1fb80-2759-11f1-ae98-47d360b0b01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1447822" name="b82b63e0-2759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3068990" name="b82b63e0-2759-11f1-ae98-47d360b0b01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8442229" name="d1aeea30-2759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077377" name="d1aeea30-2759-11f1-ae98-47d360b0b01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1141800" name="2a3fcc0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9695527" name="2a3fcc00-275a-11f1-ae98-47d360b0b01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1.OG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0818340" name="e941c410-2759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022074" name="e941c410-2759-11f1-ae98-47d360b0b01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5483325" name="ec1a3870-2759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0286937" name="ec1a3870-2759-11f1-ae98-47d360b0b01f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1.OG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4220740" name="00069f9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950074" name="00069f90-275a-11f1-ae98-47d360b0b01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1808382" name="03de5b8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608341" name="03de5b80-275a-11f1-ae98-47d360b0b01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1.OG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4481819" name="3623028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0097965" name="36230280-275a-11f1-ae98-47d360b0b01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2382787" name="39eab8e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064433" name="39eab8e0-275a-11f1-ae98-47d360b0b01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3432230" name="86ddaa9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846556" name="86ddaa90-275a-11f1-ae98-47d360b0b01f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2869360" name="8c52c2d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637332" name="8c52c2d0-275a-11f1-ae98-47d360b0b01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3262278" name="9d471fa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89913" name="9d471fa0-275a-11f1-ae98-47d360b0b01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3145587" name="a1d2e950-275a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5081102" name="a1d2e950-275a-11f1-ae98-47d360b0b01f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9733273" name="2bb49c4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260103" name="2bb49c40-275b-11f1-ae98-47d360b0b01f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1254249" name="30cd159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700561" name="30cd1590-275b-11f1-ae98-47d360b0b01f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4525924" name="4135fb4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5831720" name="4135fb40-275b-11f1-ae98-47d360b0b01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5214176" name="47260fe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124624" name="47260fe0-275b-11f1-ae98-47d360b0b01f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1. OG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6420012" name="54ebe91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442756" name="54ebe910-275b-11f1-ae98-47d360b0b01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3064119" name="5c572c00-275b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5634099" name="5c572c00-275b-11f1-ae98-47d360b0b01f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558308" name="51d034b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1621523" name="51d034b0-275c-11f1-ae98-47d360b0b01f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4663714" name="56fc842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750644" name="56fc8420-275c-11f1-ae98-47d360b0b01f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4886592" name="66e675d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027208" name="66e675d0-275c-11f1-ae98-47d360b0b01f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232650" name="6c0be77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255641" name="6c0be770-275c-11f1-ae98-47d360b0b01f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5184552" name="7c16597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910107" name="7c165970-275c-11f1-ae98-47d360b0b01f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8015121" name="819b5030-275c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3973326" name="819b5030-275c-11f1-ae98-47d360b0b01f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179336" name="5957208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471985" name="59572080-275d-11f1-ae98-47d360b0b01f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8951923" name="5fc7afc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81950" name="5fc7afc0-275d-11f1-ae98-47d360b0b01f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7649476" name="707f039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2406953" name="707f0390-275d-11f1-ae98-47d360b0b01f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9635464" name="76373f5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7629966" name="76373f50-275d-11f1-ae98-47d360b0b01f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9271305" name="881deb6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62565" name="881deb60-275d-11f1-ae98-47d360b0b01f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8051366" name="8ba8bfd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275222" name="8ba8bfd0-275d-11f1-ae98-47d360b0b01f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8833855" name="9c19e2e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9084979" name="9c19e2e0-275d-11f1-ae98-47d360b0b01f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0877091" name="a2c94fe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6934013" name="a2c94fe0-275d-11f1-ae98-47d360b0b01f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rechts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5921626" name="b310cae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263864" name="b310cae0-275d-11f1-ae98-47d360b0b01f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6644024" name="b829925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9823504" name="b8299250-275d-11f1-ae98-47d360b0b01f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930128" name="f650ac8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1086328" name="f650ac80-275d-11f1-ae98-47d360b0b01f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4819841" name="fb62e440-275d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97118" name="fb62e440-275d-11f1-ae98-47d360b0b01f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Anschlagkitt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4788581" name="10d6d5c0-275e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754724" name="10d6d5c0-275e-11f1-ae98-47d360b0b01f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728416" name="13d12a00-275e-11f1-ae98-47d360b0b0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221075" name="13d12a00-275e-11f1-ae98-47d360b0b01f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7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Städeliwies 18/ 18A, 9422 Thal</w:t>
          </w:r>
        </w:p>
        <w:p>
          <w:pPr>
            <w:spacing w:before="0" w:after="0"/>
          </w:pPr>
          <w:r>
            <w:t>788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footer.xml" Type="http://schemas.openxmlformats.org/officeDocument/2006/relationships/footer" Id="rId7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