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Schöneggstrasse 24, 8212 Neuhausen am Rheinfall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813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1782641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102576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