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5890573" name="17d4f8e0-26b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299125" name="17d4f8e0-26b7-11f1-a286-bdf18dc8eea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0900590" name="1e361ed0-26b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6594353" name="1e361ed0-26b7-11f1-a286-bdf18dc8eea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9057252" name="2b151a70-26b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432593" name="2b151a70-26b7-11f1-a286-bdf18dc8eea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2139677" name="384bd300-26b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867049" name="384bd300-26b7-11f1-a286-bdf18dc8eea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1568313" name="1b8ab87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929446" name="1b8ab870-26b8-11f1-a286-bdf18dc8eea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2520629" name="2690392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135008" name="26903920-26b8-11f1-a286-bdf18dc8eea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 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712778" name="38ac260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524446" name="38ac2600-26b8-11f1-a286-bdf18dc8eea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365939" name="3e13f7d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397338" name="3e13f7d0-26b8-11f1-a286-bdf18dc8eea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9190759" name="f35c81c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358687" name="f35c81c0-26b8-11f1-a286-bdf18dc8eea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0220673" name="fb5e5f6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4082060" name="fb5e5f60-26b8-11f1-a286-bdf18dc8eea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2636073" name="0a3d49b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886362" name="0a3d49b0-26b9-11f1-a286-bdf18dc8eea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7793139" name="0f7001c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022388" name="0f7001c0-26b9-11f1-a286-bdf18dc8eea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6447427" name="51aa333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011569" name="51aa3330-26b9-11f1-a286-bdf18dc8eea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7809518" name="5516aa3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261778" name="5516aa30-26b9-11f1-a286-bdf18dc8eea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7505520" name="d477009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6434" name="d4770090-26b9-11f1-a286-bdf18dc8eea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7903587" name="de54a31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077446" name="de54a310-26b9-11f1-a286-bdf18dc8eea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5838604" name="ef265cb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381269" name="ef265cb0-26b9-11f1-a286-bdf18dc8eea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93913" name="f4ae60b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954695" name="f4ae60b0-26b9-11f1-a286-bdf18dc8eea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3704255" name="2aea80a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613534" name="2aea80a0-26ba-11f1-a286-bdf18dc8eea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2300937" name="302a7f2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957437" name="302a7f20-26ba-11f1-a286-bdf18dc8eea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5325396" name="3c4b0cc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120046" name="3c4b0cc0-26ba-11f1-a286-bdf18dc8eea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0721603" name="3ff43ea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064765" name="3ff43ea0-26ba-11f1-a286-bdf18dc8eea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1589415" name="d0ecfa0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7314621" name="d0ecfa00-26ba-11f1-a286-bdf18dc8eea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5482989" name="d547055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48158" name="d5470550-26ba-11f1-a286-bdf18dc8eea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1965245" name="e49db7b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686092" name="e49db7b0-26ba-11f1-a286-bdf18dc8eea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5407948" name="e868062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610748" name="e8680620-26ba-11f1-a286-bdf18dc8eea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063534" name="f17debd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183930" name="f17debd0-26ba-11f1-a286-bdf18dc8eea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0419355" name="f609194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156681" name="f6091940-26ba-11f1-a286-bdf18dc8eea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8112317" name="5dcef4a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305445" name="5dcef4a0-26bb-11f1-a286-bdf18dc8eea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9863096" name="6156bbd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650635" name="6156bbd0-26bb-11f1-a286-bdf18dc8eea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1706184" name="be7dc79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615355" name="be7dc790-26bb-11f1-a286-bdf18dc8eea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0608990" name="c44c718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6062454" name="c44c7180-26bb-11f1-a286-bdf18dc8eea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3175642" name="d04998a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4486492" name="d04998a0-26bb-11f1-a286-bdf18dc8eea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4547469" name="d5bd9f7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730342" name="d5bd9f70-26bb-11f1-a286-bdf18dc8eea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8685086" name="3c0b80d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123501" name="3c0b80d0-26bc-11f1-a286-bdf18dc8eea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447814" name="40653e0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835512" name="40653e00-26bc-11f1-a286-bdf18dc8eea8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5104367" name="49fe0f5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69372" name="49fe0f50-26bc-11f1-a286-bdf18dc8eea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0487154" name="4f37a53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2502022" name="4f37a530-26bc-11f1-a286-bdf18dc8eea8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0274506" name="2fa2dbc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103563" name="2fa2dbc0-26be-11f1-a286-bdf18dc8eea8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8627235" name="382bc3b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285182" name="382bc3b0-26be-11f1-a286-bdf18dc8eea8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5917029" name="4627c81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326907" name="4627c810-26be-11f1-a286-bdf18dc8eea8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7497074" name="49a46bb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625759" name="49a46bb0-26be-11f1-a286-bdf18dc8eea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7700185" name="85251e0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9506391" name="85251e00-26be-11f1-a286-bdf18dc8eea8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0543814" name="88b7939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656463" name="88b79390-26be-11f1-a286-bdf18dc8eea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Schöneggstrasse 24, 8212 Neuhausen am Rheinfall</w:t>
          </w:r>
        </w:p>
        <w:p>
          <w:pPr>
            <w:spacing w:before="0" w:after="0"/>
          </w:pPr>
          <w:r>
            <w:t>813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