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Schönbüelstrasse 1, 8304 Wallisellen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809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372835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4988599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