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3448447" name="f59fbad0-2693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5230047" name="f59fbad0-2693-11f1-a286-bdf18dc8eea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5727722" name="ff168530-2693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8853382" name="ff168530-2693-11f1-a286-bdf18dc8eea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7814372" name="0def06e0-2694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9181462" name="0def06e0-2694-11f1-a286-bdf18dc8eea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9173010" name="1319a8a0-2694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3317835" name="1319a8a0-2694-11f1-a286-bdf18dc8eea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9076377" name="6daebee0-2694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1065213" name="6daebee0-2694-11f1-a286-bdf18dc8eea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9123920" name="72c45200-2694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2431398" name="72c45200-2694-11f1-a286-bdf18dc8eea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1019304" name="506169e0-2695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9404165" name="506169e0-2695-11f1-a286-bdf18dc8eea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6294008" name="54074060-2695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4034830" name="54074060-2695-11f1-a286-bdf18dc8eea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6992639" name="9116d010-2695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9767278" name="9116d010-2695-11f1-a286-bdf18dc8eea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9792920" name="9494d340-2695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9204216" name="9494d340-2695-11f1-a286-bdf18dc8eea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378149" name="64a99020-2696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4344977" name="64a99020-2696-11f1-a286-bdf18dc8eea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0623098" name="70b472e0-2696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6270386" name="70b472e0-2696-11f1-a286-bdf18dc8eea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7180551" name="a3308820-2697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0631626" name="a3308820-2697-11f1-a286-bdf18dc8eea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8605510" name="a7ecfec0-2697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0440543" name="a7ecfec0-2697-11f1-a286-bdf18dc8eea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rechts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973872" name="c1e67860-2697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0433919" name="c1e67860-2697-11f1-a286-bdf18dc8eea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0675140" name="c4dde670-2697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3666191" name="c4dde670-2697-11f1-a286-bdf18dc8eea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3359512" name="ceab3540-2697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7215442" name="ceab3540-2697-11f1-a286-bdf18dc8eea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5566400" name="d848c180-2697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3056251" name="d848c180-2697-11f1-a286-bdf18dc8eea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8619347" name="ee5a5290-2697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3211871" name="ee5a5290-2697-11f1-a286-bdf18dc8eea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0469510" name="f1065fc0-2697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6248154" name="f1065fc0-2697-11f1-a286-bdf18dc8eea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8881770" name="dd7b5d10-269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3819186" name="dd7b5d10-2698-11f1-a286-bdf18dc8eea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4249101" name="e18636f0-269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891170" name="e18636f0-2698-11f1-a286-bdf18dc8eea8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6479495" name="ef407760-269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5923144" name="ef407760-2698-11f1-a286-bdf18dc8eea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2063024" name="f6e62b40-269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7831646" name="f6e62b40-2698-11f1-a286-bdf18dc8eea8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3609033" name="8268e400-269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012032" name="8268e400-2699-11f1-a286-bdf18dc8eea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8481815" name="86372a10-269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3690216" name="86372a10-2699-11f1-a286-bdf18dc8eea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6129912" name="990c2dc0-269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7452959" name="990c2dc0-2699-11f1-a286-bdf18dc8eea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2073524" name="9ceac780-269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4549316" name="9ceac780-2699-11f1-a286-bdf18dc8eea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2756050" name="7281bc00-269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990716" name="7281bc00-269a-11f1-a286-bdf18dc8eea8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7435497" name="8060c280-269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6149209" name="8060c280-269a-11f1-a286-bdf18dc8eea8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1231620" name="92fcb4d0-269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0134862" name="92fcb4d0-269a-11f1-a286-bdf18dc8eea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1340103" name="996c80c0-269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0048461" name="996c80c0-269a-11f1-a286-bdf18dc8eea8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7122484" name="a91300d0-269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4965904" name="a91300d0-269a-11f1-a286-bdf18dc8eea8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1559666" name="ad322600-269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1128763" name="ad322600-269a-11f1-a286-bdf18dc8eea8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7515" name="94648cc0-269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8355470" name="94648cc0-269b-11f1-a286-bdf18dc8eea8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2728608" name="b20b56f0-269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3826324" name="b20b56f0-269b-11f1-a286-bdf18dc8eea8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/Gang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9808240" name="c808ead0-269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9674384" name="c808ead0-269b-11f1-a286-bdf18dc8eea8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8622784" name="cf558230-269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8750479" name="cf558230-269b-11f1-a286-bdf18dc8eea8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6771744" name="48f73430-269c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7240096" name="48f73430-269c-11f1-a286-bdf18dc8eea8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5152055" name="5212bf30-269c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2270670" name="5212bf30-269c-11f1-a286-bdf18dc8eea8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Asbestschnüre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7093913" name="bc468d50-269c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7703352" name="bc468d50-269c-11f1-a286-bdf18dc8eea8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3368005" name="c1835780-269c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2881679" name="c1835780-269c-11f1-a286-bdf18dc8eea8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464741" name="28c81c00-269d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0837517" name="28c81c00-269d-11f1-a286-bdf18dc8eea8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8344967" name="2f9e23d0-269d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1401227" name="2f9e23d0-269d-11f1-a286-bdf18dc8eea8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3706773" name="17425f30-269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8832626" name="17425f30-269e-11f1-a286-bdf18dc8eea8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6484117" name="19ff0e30-269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5025135" name="19ff0e30-269e-11f1-a286-bdf18dc8eea8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426803" name="276eb110-269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4990571" name="276eb110-269e-11f1-a286-bdf18dc8eea8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1238603" name="2c6f3590-269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5149300" name="2c6f3590-269e-11f1-a286-bdf18dc8eea8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4267993" name="ef4b8c30-269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4136015" name="ef4b8c30-269e-11f1-a286-bdf18dc8eea8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6164773" name="f2d464d0-269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3151133" name="f2d464d0-269e-11f1-a286-bdf18dc8eea8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776607" name="ff0ce740-269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2528024" name="ff0ce740-269e-11f1-a286-bdf18dc8eea8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6311108" name="02d95890-269f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7777548" name="02d95890-269f-11f1-a286-bdf18dc8eea8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7087791" name="0d9aa450-269f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8456395" name="0d9aa450-269f-11f1-a286-bdf18dc8eea8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5154445" name="12637700-269f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4836994" name="12637700-269f-11f1-a286-bdf18dc8eea8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Wintergarten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840757" name="8aa990a0-269f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4175614" name="8aa990a0-269f-11f1-a286-bdf18dc8eea8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1397489" name="8ec189e0-269f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0201202" name="8ec189e0-269f-11f1-a286-bdf18dc8eea8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4915315" name="3120c4d0-26a0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7136779" name="3120c4d0-26a0-11f1-a286-bdf18dc8eea8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4686535" name="34f12dc0-26a0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7532096" name="34f12dc0-26a0-11f1-a286-bdf18dc8eea8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9151921" name="5e5ba310-26a1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3019984" name="5e5ba310-26a1-11f1-a286-bdf18dc8eea8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7211476" name="6120dd90-26a1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8668699" name="6120dd90-26a1-11f1-a286-bdf18dc8eea8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2930001" name="6cd9cfc0-26a1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9946271" name="6cd9cfc0-26a1-11f1-a286-bdf18dc8eea8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44237" name="71721c90-26a1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9381619" name="71721c90-26a1-11f1-a286-bdf18dc8eea8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1768385" name="81eb2ee0-26a1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3795529" name="81eb2ee0-26a1-11f1-a286-bdf18dc8eea8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9137588" name="863beb60-26a1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795097" name="863beb60-26a1-11f1-a286-bdf18dc8eea8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 DG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0089481" name="643c0ad0-26a2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5277634" name="643c0ad0-26a2-11f1-a286-bdf18dc8eea8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8017406" name="6f091660-26a2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9303283" name="6f091660-26a2-11f1-a286-bdf18dc8eea8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7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Schönbüelstrasse 1, 8304 Wallisellen</w:t>
          </w:r>
        </w:p>
        <w:p>
          <w:pPr>
            <w:spacing w:before="0" w:after="0"/>
          </w:pPr>
          <w:r>
            <w:t>809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footer.xml" Type="http://schemas.openxmlformats.org/officeDocument/2006/relationships/footer" Id="rId7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