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Widenmattweg 7, 5617 Tennwil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765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8711180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3486007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