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041822" name="ab387c3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808158" name="ab387c30-22a5-11f1-921c-d92c18dbe49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954279" name="ae6ad06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153098" name="ae6ad060-22a5-11f1-921c-d92c18dbe49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1113845" name="b9fdc40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335914" name="b9fdc400-22a5-11f1-921c-d92c18dbe49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819792" name="bdb044b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102279" name="bdb044b0-22a5-11f1-921c-d92c18dbe49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692110" name="4a24d78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914215" name="4a24d780-22a6-11f1-921c-d92c18dbe49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3386142" name="4f5fccf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027673" name="4f5fccf0-22a6-11f1-921c-d92c18dbe49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9846939" name="5ce6051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984606" name="5ce60510-22a6-11f1-921c-d92c18dbe49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909411" name="615e6dd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362263" name="615e6dd0-22a6-11f1-921c-d92c18dbe49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148278" name="8cb20af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912565" name="8cb20af0-22a6-11f1-921c-d92c18dbe49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158816" name="90f8402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787031" name="90f84020-22a6-11f1-921c-d92c18dbe49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2601847" name="6bd39ff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088279" name="6bd39ff0-22a7-11f1-921c-d92c18dbe49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381033" name="7094f89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958245" name="7094f890-22a7-11f1-921c-d92c18dbe49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800357" name="7dadeff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729535" name="7dadeff0-22a7-11f1-921c-d92c18dbe49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2366052" name="82ab8e4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253151" name="82ab8e40-22a7-11f1-921c-d92c18dbe49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37577" name="8b6dfcc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147366" name="8b6dfcc0-22a7-11f1-921c-d92c18dbe49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8363312" name="8ff46f4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680496" name="8ff46f40-22a7-11f1-921c-d92c18dbe49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034846" name="17d8566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111815" name="17d85660-22a8-11f1-921c-d92c18dbe49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3864866" name="1c1bcc7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326887" name="1c1bcc70-22a8-11f1-921c-d92c18dbe49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0294628" name="291b968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907339" name="291b9680-22a8-11f1-921c-d92c18dbe49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977706" name="2dba730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600883" name="2dba7300-22a8-11f1-921c-d92c18dbe49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2932308" name="907d58e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098199" name="907d58e0-22a8-11f1-921c-d92c18dbe49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9352852" name="93a3ed4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55581" name="93a3ed40-22a8-11f1-921c-d92c18dbe49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479533" name="ec7f1e8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907566" name="ec7f1e80-22a8-11f1-921c-d92c18dbe49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042026" name="f08341a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132770" name="f08341a0-22a8-11f1-921c-d92c18dbe49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015789" name="bcda8150-22a9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550723" name="bcda8150-22a9-11f1-921c-d92c18dbe49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272056" name="c118a030-22a9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621836" name="c118a030-22a9-11f1-921c-d92c18dbe49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570715" name="cd617650-22a9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556639" name="cd617650-22a9-11f1-921c-d92c18dbe49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835368" name="d2650810-22a9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731500" name="d2650810-22a9-11f1-921c-d92c18dbe49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1869825" name="f32fd920-22aa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393579" name="f32fd920-22aa-11f1-921c-d92c18dbe49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502923" name="f6e9faf0-22aa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49781" name="f6e9faf0-22aa-11f1-921c-d92c18dbe49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636088" name="33e2a740-22ab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772955" name="33e2a740-22ab-11f1-921c-d92c18dbe49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8536248" name="3a48d640-22ab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381112" name="3a48d640-22ab-11f1-921c-d92c18dbe49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Widenmattweg 7, 5617 Tennwil </w:t>
          </w:r>
        </w:p>
        <w:p>
          <w:pPr>
            <w:spacing w:before="0" w:after="0"/>
          </w:pPr>
          <w:r>
            <w:t>765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