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Glasstein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836061" name="46d9d3a0-26b6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023813" name="46d9d3a0-26b6-11f1-93d7-17e0d20924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26748" name="531f4e60-26b6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42628" name="531f4e60-26b6-11f1-93d7-17e0d209240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408854" name="082c55f0-26b7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148759" name="082c55f0-26b7-11f1-93d7-17e0d209240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255143" name="0e1fc5f0-26b7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144160" name="0e1fc5f0-26b7-11f1-93d7-17e0d209240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082279" name="f4b497b0-26b8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247026" name="f4b497b0-26b8-11f1-93d7-17e0d20924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853843" name="0475a4a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794471" name="0475a4a0-26b9-11f1-93d7-17e0d209240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301515" name="74e6bd0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411915" name="74e6bd00-26b9-11f1-93d7-17e0d209240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838035" name="7bf783e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937701" name="7bf783e0-26b9-11f1-93d7-17e0d209240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932589" name="cb6a1b9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778877" name="cb6a1b90-26b9-11f1-93d7-17e0d20924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350878" name="d4aed97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270339" name="d4aed970-26b9-11f1-93d7-17e0d209240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850715" name="aae56950-26ba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960669" name="aae56950-26ba-11f1-8778-1b5c842badf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215767" name="af4b8290-26ba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418496" name="af4b8290-26ba-11f1-8778-1b5c842badf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341912" name="eb26e290-26bb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666907" name="eb26e290-26bb-11f1-8778-1b5c842badf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573416" name="8217eff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354603" name="8217eff0-26bc-11f1-8778-1b5c842badf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1987344" name="ea8555f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794193" name="ea8555f0-26bc-11f1-8778-1b5c842badf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151047" name="eeb6a39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935930" name="eeb6a390-26bc-11f1-8778-1b5c842badf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797478" name="3eb5c3d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145643" name="3eb5c3d0-26bd-11f1-8778-1b5c842badf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5785307" name="46778b3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622027" name="46778b30-26bd-11f1-8778-1b5c842badf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009898" name="807b889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068532" name="807b8890-26bd-11f1-8778-1b5c842badf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689975" name="9428008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410356" name="94280080-26bd-11f1-8778-1b5c842badf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682406" name="eb185c40-26be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102265" name="eb185c40-26be-11f1-8778-1b5c842badf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944068" name="f2091800-26be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614856" name="f2091800-26be-11f1-8778-1b5c842badf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761623" name="d41a19e0-26c1-11f1-86ba-358f1e1ef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396891" name="d41a19e0-26c1-11f1-86ba-358f1e1ef9c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939262" name="dcdd24a0-26c1-11f1-86ba-358f1e1ef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015593" name="dcdd24a0-26c1-11f1-86ba-358f1e1ef9c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800</w:t>
          </w:r>
        </w:p>
        <w:p>
          <w:pPr>
            <w:spacing w:before="0" w:after="0"/>
          </w:pPr>
          <w:r>
            <w:t>DN 800 Runatsch 148a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