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800</w:t>
          </w:r>
        </w:p>
        <w:p>
          <w:pPr>
            <w:spacing w:before="0" w:after="0"/>
          </w:pPr>
          <w:r>
            <w:t>DN 800 Runatsch 148a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