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Glasstein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1506081" name="46d9d3a0-26b6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522745" name="46d9d3a0-26b6-11f1-93d7-17e0d209240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6713200" name="531f4e60-26b6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703126" name="531f4e60-26b6-11f1-93d7-17e0d209240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8482053" name="082c55f0-26b7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00790" name="082c55f0-26b7-11f1-93d7-17e0d209240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6775044" name="0e1fc5f0-26b7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198142" name="0e1fc5f0-26b7-11f1-93d7-17e0d209240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Aufenthalt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2535139" name="f4b497b0-26b8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606423" name="f4b497b0-26b8-11f1-93d7-17e0d209240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6793694" name="0475a4a0-26b9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516797" name="0475a4a0-26b9-11f1-93d7-17e0d209240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Aufenthalt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0140025" name="74e6bd00-26b9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435380" name="74e6bd00-26b9-11f1-93d7-17e0d209240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0520773" name="7bf783e0-26b9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347486" name="7bf783e0-26b9-11f1-93d7-17e0d209240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Aufenthalt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0812739" name="cb6a1b90-26b9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995693" name="cb6a1b90-26b9-11f1-93d7-17e0d209240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3984464" name="d4aed970-26b9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821151" name="d4aed970-26b9-11f1-93d7-17e0d209240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9579565" name="aae56950-26ba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944275" name="aae56950-26ba-11f1-8778-1b5c842badf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0671209" name="af4b8290-26ba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812628" name="af4b8290-26ba-11f1-8778-1b5c842badf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Fenster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5030243" name="eb26e290-26bb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783344" name="eb26e290-26bb-11f1-8778-1b5c842badf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3474675" name="8217eff0-26bc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962203" name="8217eff0-26bc-11f1-8778-1b5c842badf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5342404" name="ea8555f0-26bc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678612" name="ea8555f0-26bc-11f1-8778-1b5c842badf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1179016" name="eeb6a390-26bc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676920" name="eeb6a390-26bc-11f1-8778-1b5c842badf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3782004" name="3eb5c3d0-26bd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43677" name="3eb5c3d0-26bd-11f1-8778-1b5c842badf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4092379" name="46778b30-26bd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170125" name="46778b30-26bd-11f1-8778-1b5c842badf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6416656" name="807b8890-26bd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886242" name="807b8890-26bd-11f1-8778-1b5c842badf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4064957" name="94280080-26bd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940919" name="94280080-26bd-11f1-8778-1b5c842badf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1620989" name="eb185c40-26be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928988" name="eb185c40-26be-11f1-8778-1b5c842badf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1559867" name="f2091800-26be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200135" name="f2091800-26be-11f1-8778-1b5c842badf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9142361" name="d41a19e0-26c1-11f1-86ba-358f1e1ef9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614769" name="d41a19e0-26c1-11f1-86ba-358f1e1ef9cb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5436516" name="dcdd24a0-26c1-11f1-86ba-358f1e1ef9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172251" name="dcdd24a0-26c1-11f1-86ba-358f1e1ef9c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800</w:t>
          </w:r>
        </w:p>
        <w:p>
          <w:pPr>
            <w:spacing w:before="0" w:after="0"/>
          </w:pPr>
          <w:r>
            <w:t>DN 800 Runatsch 148a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