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Pfannenstielstrasse 1, 8610 Uster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858605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7709937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