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3791871" name="55dccf60-ea12-11ef-ac1c-77707a23b9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9449467" name="55dccf60-ea12-11ef-ac1c-77707a23b9e6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3912655" name="5d0ed9e0-ea12-11ef-86ea-7b783deddf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3880843" name="5d0ed9e0-ea12-11ef-86ea-7b783deddf90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2150950" name="a2c93160-ea12-11ef-b29e-3f6446837d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6487219" name="a2c93160-ea12-11ef-b29e-3f6446837de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8419768" name="a6ad7070-ea12-11ef-95d4-e360988079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5646644" name="a6ad7070-ea12-11ef-95d4-e36098807927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2111279" name="b7ec91e0-ea12-11ef-b858-f7f8af4ddc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4064317" name="b7ec91e0-ea12-11ef-b858-f7f8af4ddc4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3933775" name="bbd93560-ea12-11ef-b8ce-c511fd7582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2889305" name="bbd93560-ea12-11ef-b8ce-c511fd758292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5242642" name="c4d6ff30-ea12-11ef-b240-7538a86e78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0306797" name="c4d6ff30-ea12-11ef-b240-7538a86e786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4608394" name="cce3b240-ea12-11ef-8256-810b3d2017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5261705" name="cce3b240-ea12-11ef-8256-810b3d201726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4239052" name="dfdabce0-ea12-11ef-918c-0d6e605e7f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1596332" name="dfdabce0-ea12-11ef-918c-0d6e605e7f89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5345896" name="3f5f40a0-ea13-11ef-bbeb-95c8e1c378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7235464" name="3f5f40a0-ea13-11ef-bbeb-95c8e1c3780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7785455" name="4ac46d80-ea13-11ef-b09c-c717257e5e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3283104" name="4ac46d80-ea13-11ef-b09c-c717257e5e41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9924818" name="56af9340-ea13-11ef-a8df-cf90631b91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5788939" name="56af9340-ea13-11ef-a8df-cf90631b91d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9526483" name="6b3d6a80-ea13-11ef-98a6-61c461f6d6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3188089" name="6b3d6a80-ea13-11ef-98a6-61c461f6d64f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8516508" name="6ef198e0-ea13-11ef-a43e-87fa951ee4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5409807" name="6ef198e0-ea13-11ef-a43e-87fa951ee4d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8711530" name="e7465880-ea13-11ef-9a76-5962773d8d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6707035" name="e7465880-ea13-11ef-9a76-5962773d8dd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8882090" name="edb4ebf0-ea13-11ef-a7f6-8b0d35b478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996310" name="edb4ebf0-ea13-11ef-a7f6-8b0d35b47801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7733297" name="fec8deb0-ea13-11ef-b145-01eb3fd982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1502819" name="fec8deb0-ea13-11ef-b145-01eb3fd982e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0813488" name="0bd68b70-ea14-11ef-9348-6bc6b777a7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7576831" name="0bd68b70-ea14-11ef-9348-6bc6b777a7c4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0511299" name="246614d0-ea14-11ef-a205-d7d5078170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8062296" name="246614d0-ea14-11ef-a205-d7d5078170ab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6378385" name="285a0b50-ea14-11ef-8fd4-e1051c34b2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8600257" name="285a0b50-ea14-11ef-8fd4-e1051c34b21e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6355464" name="3770a770-ea14-11ef-927f-ed30ba656c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7749488" name="3770a770-ea14-11ef-927f-ed30ba656cb0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5927785" name="3cc4ca30-ea14-11ef-8f3d-0db1361ece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8356804" name="3cc4ca30-ea14-11ef-8f3d-0db1361ecefb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Wohnzimmer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4637322" name="0333bd70-ea15-11ef-9693-2bd99619de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4105148" name="0333bd70-ea15-11ef-9693-2bd99619de77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372006" name="0afd9b20-ea15-11ef-93b6-490cbd0aeb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4553884" name="0afd9b20-ea15-11ef-93b6-490cbd0aeb22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Wohnzimmer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8363752" name="328737f0-ea15-11ef-a6cb-3b4b5f936d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0227889" name="328737f0-ea15-11ef-a6cb-3b4b5f936da2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1889489" name="374dc0b0-ea15-11ef-8f79-7b53d2b1b8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5905762" name="374dc0b0-ea15-11ef-8f79-7b53d2b1b8d5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Wohnzimmer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9106915" name="4a08d3c0-ea15-11ef-a445-599b51f1f2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3452499" name="4a08d3c0-ea15-11ef-a445-599b51f1f24e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6081003" name="5bece7c0-ea15-11ef-bdbb-4d1c4e080a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4973553" name="5bece7c0-ea15-11ef-bdbb-4d1c4e080a3e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4022293" name="49936ac0-ea17-11ef-9b07-452df078e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0963967" name="49936ac0-ea17-11ef-9b07-452df078e4ca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6035826" name="52665400-ea17-11ef-8b17-e529952f66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1597114" name="52665400-ea17-11ef-8b17-e529952f66ef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724610" name="6f5cb9f0-ea17-11ef-80d2-4d97e91f46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3566294" name="6f5cb9f0-ea17-11ef-80d2-4d97e91f46b6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1431427" name="7b129ee0-ea17-11ef-8f3e-bff45adff4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7296581" name="7b129ee0-ea17-11ef-8f3e-bff45adff4ee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0017735" name="898c5ec0-ea17-11ef-a61b-fd3da6db27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9710402" name="898c5ec0-ea17-11ef-a61b-fd3da6db2764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0564761" name="8e803910-ea17-11ef-9494-ad53a6a28c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0764868" name="8e803910-ea17-11ef-9494-ad53a6a28c02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1235759" name="a018c520-ea17-11ef-8f87-3ba9e5b43d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4631590" name="a018c520-ea17-11ef-8f87-3ba9e5b43d44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634995" name="a74f8a90-ea17-11ef-a864-95c166b4ff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7504853" name="a74f8a90-ea17-11ef-a864-95c166b4ffdf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Fenster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6109541" name="f72d4020-ea17-11ef-8e0d-798a4fe6aa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6292646" name="f72d4020-ea17-11ef-8e0d-798a4fe6aa74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09588" name="fcb7b520-ea17-11ef-8f8e-138969df84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2356309" name="fcb7b520-ea17-11ef-8f8e-138969df846f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Pfannenstielstrasse 1, 8610 Uster</w:t>
          </w:r>
        </w:p>
        <w:p>
          <w:pPr>
            <w:spacing w:before="0" w:after="0"/>
          </w:pPr>
          <w:r>
            <w:t>175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footer.xml" Type="http://schemas.openxmlformats.org/officeDocument/2006/relationships/footer" Id="rId4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