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7566132" name="bc81eb00-b3b8-11ef-b8cc-2596452557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878782" name="bc81eb00-b3b8-11ef-b8cc-2596452557c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173077" name="c741d730-b3b8-11ef-b6bb-93ada4262c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430036" name="c741d730-b3b8-11ef-b6bb-93ada4262c1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8544925" name="e3165260-b3b8-11ef-a9a3-052bbd80e0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892341" name="e3165260-b3b8-11ef-a9a3-052bbd80e03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711881" name="eca14100-b3b8-11ef-818f-b7232cc7ee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866513" name="eca14100-b3b8-11ef-818f-b7232cc7ee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765013" name="0d87a5d0-b3b9-11ef-aca7-eba4ef8fd9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390408" name="0d87a5d0-b3b9-11ef-aca7-eba4ef8fd95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638980" name="156d9700-b3b9-11ef-9bd9-3997c8a777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952357" name="156d9700-b3b9-11ef-9bd9-3997c8a7779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2297445" name="32825a60-b3b9-11ef-8bd9-1bf0df7b57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83323" name="32825a60-b3b9-11ef-8bd9-1bf0df7b573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9890160" name="39105cb0-b3b9-11ef-8eb8-9d8beca65b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43792" name="39105cb0-b3b9-11ef-8eb8-9d8beca65b3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277610" name="52530970-b3b9-11ef-8410-f355b0d914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571858" name="52530970-b3b9-11ef-8410-f355b0d9141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48067" name="666b1470-b3b9-11ef-b286-e500090aec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209539" name="666b1470-b3b9-11ef-b286-e500090aec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44457" name="8a785bc0-b3b9-11ef-8bc6-e197973942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143320" name="8a785bc0-b3b9-11ef-8bc6-e1979739423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9349917" name="94798bd0-b3b9-11ef-82bf-efc907129d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534262" name="94798bd0-b3b9-11ef-82bf-efc907129d7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9956928" name="b1ef33e0-b3b9-11ef-8126-bbeda8172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938315" name="b1ef33e0-b3b9-11ef-8126-bbeda8172c3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23246" name="c2c61da0-b3b9-11ef-a566-23d83c750f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121768" name="c2c61da0-b3b9-11ef-a566-23d83c750f5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107928" name="16b19340-b3ba-11ef-9050-297325de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7702567" name="16b19340-b3ba-11ef-9050-297325deb7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376245" name="391b3cb0-b3ba-11ef-9647-d3e1caafdc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37364" name="391b3cb0-b3ba-11ef-9647-d3e1caafdcc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820278" name="4c68a4b0-b3ba-11ef-869b-0fd2c13842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30989" name="4c68a4b0-b3ba-11ef-869b-0fd2c138424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652227" name="54b63150-b3ba-11ef-947f-2592ab0ad7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294541" name="54b63150-b3ba-11ef-947f-2592ab0ad7f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897553" name="66d70030-b3ba-11ef-a684-abab9567cb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593424" name="66d70030-b3ba-11ef-a684-abab9567cb5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743005" name="6df05290-b3ba-11ef-bb2d-3d19fdbb75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048854" name="6df05290-b3ba-11ef-bb2d-3d19fdbb754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521726" name="84789a40-b3ba-11ef-8352-c941a0cf35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477405" name="84789a40-b3ba-11ef-8352-c941a0cf355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239328" name="8c1414f0-b3ba-11ef-b12a-e3db449343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526624" name="8c1414f0-b3ba-11ef-b12a-e3db4493436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242408" name="a5d40800-b3ba-11ef-8dc5-6b40bc30d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677188" name="a5d40800-b3ba-11ef-8dc5-6b40bc30df0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327359" name="acabbd80-b3ba-11ef-9389-f1d7a5470d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522305" name="acabbd80-b3ba-11ef-9389-f1d7a5470df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990697243" name="61bcc210-b3ce-11ef-8ad7-83a61b321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804775" name="61bcc210-b3ce-11ef-8ad7-83a61b3213d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732520" name="6aec4a40-b3ce-11ef-83ad-bdd973c179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61741" name="6aec4a40-b3ce-11ef-83ad-bdd973c179e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261695" name="93211270-b603-11ef-8cc1-7184524abf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142078" name="93211270-b603-11ef-8cc1-7184524abf3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194630" name="97c5e260-b603-11ef-bd5a-a72f97abf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356148" name="97c5e260-b603-11ef-bd5a-a72f97abf6f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Tülenweg 18, 5727 Oberkulm</w:t>
          </w:r>
        </w:p>
        <w:p>
          <w:pPr>
            <w:spacing w:before="0" w:after="0"/>
          </w:pPr>
          <w:r>
            <w:t>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