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Elestastrasse 1, 7310 Bad Ragaz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26173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232967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