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62828" name="a56edfa0-2116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911223" name="a56edfa0-2116-11f1-a93b-497326fa29d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508011" name="b15a5380-2116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821865" name="b15a5380-2116-11f1-a93b-497326fa29d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Stube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6250553" name="c5cd3340-2117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698148" name="c5cd3340-2117-11f1-a93b-497326fa29d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945050" name="ca8defa0-2117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08092" name="ca8defa0-2117-11f1-a93b-497326fa29d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072871" name="09414ed0-2119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657194" name="09414ed0-2119-11f1-a93b-497326fa29d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254289" name="104348a0-2119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945365" name="104348a0-2119-11f1-a93b-497326fa29d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5951" name="9e2b4c20-211a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119593" name="9e2b4c20-211a-11f1-a93b-497326fa29d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216530" name="a3abd610-211a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95906" name="a3abd610-211a-11f1-a93b-497326fa29d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810577" name="6025b1c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169546" name="6025b1c0-211c-11f1-a93b-497326fa29d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9174472" name="66cb33b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646807" name="66cb33b0-211c-11f1-a93b-497326fa29d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3928329" name="b58af62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939878" name="b58af620-211c-11f1-a93b-497326fa29d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376240" name="bc6320d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031343" name="bc6320d0-211c-11f1-a93b-497326fa29d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8891546" name="5f7d6e60-211d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171604" name="5f7d6e60-211d-11f1-a93b-497326fa29d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184597" name="65183710-211d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450561" name="65183710-211d-11f1-a93b-497326fa29d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236662" name="e5bb9f50-211e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805266" name="e5bb9f50-211e-11f1-806e-e1a5c930612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643123" name="ed39f510-211e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809531" name="ed39f510-211e-11f1-806e-e1a5c930612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774175" name="35970af0-211f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226766" name="35970af0-211f-11f1-806e-e1a5c930612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4152701" name="40d61230-211f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553725" name="40d61230-211f-11f1-806e-e1a5c930612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DN799</w:t>
          </w:r>
        </w:p>
        <w:p>
          <w:pPr>
            <w:spacing w:before="0" w:after="0"/>
          </w:pPr>
          <w:r>
            <w:t>DN 799, Parz. 2585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