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Nelkenstrasse 10, 9220 Bischofszell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867987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847151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