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907782" name="f804d02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437332" name="f804d020-1d20-11f1-a92b-93134fd460b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135393" name="fe9ae8c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532414" name="fe9ae8c0-1d20-11f1-a92b-93134fd460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161062" name="75bad1e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405314" name="75bad1e0-1d21-11f1-a92b-93134fd460b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369323" name="7a1d1a9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511241" name="7a1d1a90-1d21-11f1-a92b-93134fd460b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003113" name="d7b4c27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586994" name="d7b4c270-1d21-11f1-a92b-93134fd460b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709893" name="daf372b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009356" name="daf372b0-1d21-11f1-a92b-93134fd460b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482289" name="e38f02d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775199" name="e38f02d0-1d22-11f1-a92b-93134fd460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631657" name="e9bd31e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914938" name="e9bd31e0-1d22-11f1-a92b-93134fd460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596114" name="d3f18e0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499440" name="d3f18e00-1d23-11f1-a92b-93134fd460b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781688" name="d76fdf5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045189" name="d76fdf50-1d23-11f1-a92b-93134fd460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526912" name="4cf8fbd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075517" name="4cf8fbd0-1d24-11f1-a92b-93134fd460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594234" name="50c67e9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062260" name="50c67e90-1d24-11f1-a92b-93134fd460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3047722" name="65abebb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396290" name="65abebb0-1d24-11f1-a92b-93134fd460b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865731" name="6afba1a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201820" name="6afba1a0-1d24-11f1-a92b-93134fd460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754208" name="9031b18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583071" name="9031b180-1d24-11f1-a92b-93134fd460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597744" name="95b9dc9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81950" name="95b9dc90-1d24-11f1-a92b-93134fd460b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384495" name="05ce7d1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2297" name="05ce7d10-1d25-11f1-a92b-93134fd460b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362193" name="0a02ff0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159741" name="0a02ff00-1d25-11f1-a92b-93134fd46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915021" name="727fb1d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982993" name="727fb1d0-1d26-11f1-a92b-93134fd460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593441" name="818b788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308154" name="818b7880-1d26-11f1-a92b-93134fd460b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157487" name="10ba977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4175" name="10ba9770-1d27-11f1-a92b-93134fd460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751728" name="147c0c4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846670" name="147c0c40-1d27-11f1-a92b-93134fd460b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028793" name="21734ad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362283" name="21734ad0-1d27-11f1-a92b-93134fd460b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187362" name="25ca48e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663907" name="25ca48e0-1d27-11f1-a92b-93134fd460b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413325" name="3c8173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258439" name="3c817350-1d28-11f1-a92b-93134fd460b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688335" name="b9f8e57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555247" name="b9f8e570-1d28-11f1-a92b-93134fd460b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818564" name="69fcb5f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051660" name="69fcb5f0-1d29-11f1-a92b-93134fd460b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1603339" name="6fafe8a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805774" name="6fafe8a0-1d29-11f1-a92b-93134fd460b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943419" name="79e10ce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766608" name="79e10ce0-1d2a-11f1-a92b-93134fd460b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661377" name="8186c0c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764091" name="8186c0c0-1d2a-11f1-a92b-93134fd460b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455365" name="b55fc36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241505" name="b55fc360-1d2a-11f1-a92b-93134fd460b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830777" name="bb26f34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764267" name="bb26f340-1d2a-11f1-a92b-93134fd460b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905022" name="d9bb4f90-21fd-11f1-b32f-3f3a1fee90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659249" name="d9bb4f90-21fd-11f1-b32f-3f3a1fee90a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3932345" name="de05a370-21fd-11f1-b32f-3f3a1fee90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360007" name="de05a370-21fd-11f1-b32f-3f3a1fee90a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Nelkenstrasse 10, 9220 Bischofszell</w:t>
          </w:r>
        </w:p>
        <w:p>
          <w:pPr>
            <w:spacing w:before="0" w:after="0"/>
          </w:pPr>
          <w:r>
            <w:t>772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