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Sunnestrahl 13, 8834 Schindellegi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1495457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921842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