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472816" name="6d5c65e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106907" name="6d5c65e0-2433-11f1-8107-8f46aa9efe7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848848" name="79b9604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47957" name="79b96040-2433-11f1-8107-8f46aa9efe7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89374" name="f49f52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574456" name="f49f5210-2433-11f1-8107-8f46aa9efe7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082566" name="fc602f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993664" name="fc602f10-2433-11f1-8107-8f46aa9efe7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Küche,Eingang,Wohnzimmer,Bad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723905" name="1325a6d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079498" name="1325a6d0-2434-11f1-8107-8f46aa9efe7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881672" name="25c78c9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509487" name="25c78c90-2434-11f1-8107-8f46aa9efe7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532283" name="b01dfd8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505837" name="b01dfd80-2438-11f1-8107-8f46aa9efe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371902" name="b6ba30a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37084" name="b6ba30a0-2438-11f1-8107-8f46aa9efe7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187536" name="e8ff4cd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828966" name="e8ff4cd0-2438-11f1-8107-8f46aa9efe7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371098" name="eda8146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023947" name="eda81460-2438-11f1-8107-8f46aa9efe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995458" name="2abdbe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02095" name="2abdbe90-2439-11f1-8107-8f46aa9efe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000830" name="2f8c36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279075" name="2f8c3690-2439-11f1-8107-8f46aa9efe7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0819962" name="5707065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279644" name="57070650-2439-11f1-8107-8f46aa9efe7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106939" name="5cffcd8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23466" name="5cffcd80-2439-11f1-8107-8f46aa9efe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916322" name="73721c3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342281" name="73721c30-2439-11f1-8107-8f46aa9efe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418165" name="77d3537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272924" name="77d35370-2439-11f1-8107-8f46aa9efe7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91632" name="871126a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612002" name="871126a0-2439-11f1-8107-8f46aa9efe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350690" name="8d68fd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60359" name="8d68fdc0-2439-11f1-8107-8f46aa9efe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304924" name="c7bfaf0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393454" name="c7bfaf00-2439-11f1-8107-8f46aa9efe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95089" name="ccdce34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921029" name="ccdce340-2439-11f1-8107-8f46aa9efe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528146" name="6ad6412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143353" name="6ad64120-243c-11f1-8107-8f46aa9efe7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688327" name="783d7f9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945079" name="783d7f90-243c-11f1-8107-8f46aa9efe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565187" name="fbec01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795069" name="fbec01c0-2439-11f1-8107-8f46aa9efe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928740" name="0d42c9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986587" name="0d42c9e0-243a-11f1-8107-8f46aa9efe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Ceminée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77110" name="25c0ee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323436" name="25c0ee20-243a-11f1-8107-8f46aa9efe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851748" name="2b0e5a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095274" name="2b0e5a20-243a-11f1-8107-8f46aa9efe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114684" name="56d15a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22621" name="56d15ae0-243a-11f1-8107-8f46aa9efe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786722" name="5b81c39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020817" name="5b81c390-243a-11f1-8107-8f46aa9efe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602913" name="a34f91c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260496" name="a34f91c0-243a-11f1-8107-8f46aa9efe7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806775" name="a9ee35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602441" name="a9ee35e0-243a-11f1-8107-8f46aa9efe7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529470" name="c30f9f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844128" name="c30f9f00-243a-11f1-8107-8f46aa9efe7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9400224" name="ca332a9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391509" name="ca332a90-243a-11f1-8107-8f46aa9efe7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351980" name="e0fcc1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118980" name="e0fcc100-243a-11f1-8107-8f46aa9efe7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899966" name="07ac789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045208" name="07ac7890-243b-11f1-8107-8f46aa9efe7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282515" name="3758e88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695297" name="3758e880-243b-11f1-8107-8f46aa9efe7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314870" name="3ac97e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458512" name="3ac97e30-243b-11f1-8107-8f46aa9efe7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471264" name="531b3b4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015664" name="531b3b40-243b-11f1-8107-8f46aa9efe7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614585" name="57c7fa7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183475" name="57c7fa70-243b-11f1-8107-8f46aa9efe7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649877" name="6b8cdc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511655" name="6b8cdc60-243b-11f1-8107-8f46aa9efe7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926750" name="744deb5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394084" name="744deb50-243b-11f1-8107-8f46aa9efe7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351802" name="94b24ee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731591" name="94b24ee0-243b-11f1-8107-8f46aa9efe7f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736810" name="9821ac1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134802" name="9821ac10-243b-11f1-8107-8f46aa9efe7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234865" name="aa3200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694882" name="aa320030-243b-11f1-8107-8f46aa9efe7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081394" name="adbb4e0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342958" name="adbb4e00-243b-11f1-8107-8f46aa9efe7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983079" name="adc14c0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829958" name="adc14c00-243c-11f1-8107-8f46aa9efe7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76055" name="b2b2191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452166" name="b2b21910-243c-11f1-8107-8f46aa9efe7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963622" name="d6847a4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377515" name="d6847a40-243c-11f1-8107-8f46aa9efe7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478129" name="e970133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191235" name="e9701330-243c-11f1-8107-8f46aa9efe7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995016" name="fc48c06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526965" name="fc48c060-243c-11f1-8107-8f46aa9efe7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715591" name="0368545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61659" name="03685450-243d-11f1-8107-8f46aa9efe7f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656007" name="ebd07bf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055461" name="ebd07bf0-243d-11f1-8107-8f46aa9efe7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037753" name="0e9df040-243e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989364" name="0e9df040-243e-11f1-8107-8f46aa9efe7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Sunnestrahl 13, 8834 Schindellegi</w:t>
          </w:r>
        </w:p>
        <w:p>
          <w:pPr>
            <w:spacing w:before="0" w:after="0"/>
          </w:pPr>
          <w:r>
            <w:t>807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