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Kachelofen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3972517" name="719062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1588934" name="71906220-23b0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8193253" name="83c41cc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5660921" name="83c41cc0-23b0-11f1-9844-651f4aa028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1787305" name="b833e1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600778" name="b833e120-23b0-11f1-9844-651f4aa0287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9599685" name="bc14018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372272" name="bc140180-23b0-11f1-9844-651f4aa0287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540202" name="e5f7e20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169353" name="e5f7e200-23b0-11f1-9844-651f4aa0287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7571338" name="e948bab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203648" name="e948bab0-23b0-11f1-9844-651f4aa0287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