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Kachelofen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61001405" name="7190622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167581" name="71906220-23b0-11f1-9844-651f4aa0287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60419697" name="83c41cc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4079776" name="83c41cc0-23b0-11f1-9844-651f4aa0287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13643767" name="b833e12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1644539" name="b833e120-23b0-11f1-9844-651f4aa0287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1430177" name="bc14018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8704555" name="bc140180-23b0-11f1-9844-651f4aa0287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34850257" name="e5f7e20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4143497" name="e5f7e200-23b0-11f1-9844-651f4aa0287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54274957" name="e948bab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8684231" name="e948bab0-23b0-11f1-9844-651f4aa02871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Bachtelstrasse 4, 8820 Wädenswil, Schweiz</w:t>
          </w:r>
        </w:p>
        <w:p>
          <w:pPr>
            <w:spacing w:before="0" w:after="0"/>
          </w:pPr>
          <w:r>
            <w:t>802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