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>DG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66637548" name="862a16b0-23a4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181205" name="862a16b0-23a4-11f1-9844-651f4aa028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2747362" name="8b5eca90-23a4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2485101" name="8b5eca90-23a4-11f1-9844-651f4aa0287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Bürglenweg 1, 8854 Galgenen, Schweiz</w:t>
          </w:r>
        </w:p>
        <w:p>
          <w:pPr>
            <w:spacing w:before="0" w:after="0"/>
          </w:pPr>
          <w:r>
            <w:t>816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